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ea9d732" w14:textId="ea9d732">
      <w:pPr>
        <w:spacing w:after="0"/>
        <w:ind w:left="0"/>
        <w:jc w:val="left"/>
        <w15:collapsed w:val="false"/>
      </w:pPr>
      <w:r>
        <w:rPr>
          <w:rFonts w:ascii="Times New Roman"/>
          <w:b w:val="false"/>
          <w:i w:val="false"/>
          <w:color w:val="000000"/>
          <w:sz w:val="28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false"/>
          <w:i w:val="false"/>
          <w:color w:val="000000"/>
          <w:sz w:val="28"/>
        </w:rPr>
        <w:t>
					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  <w:sz w:val="28"/>
        </w:rPr>
        <w:t>Об утверждении Перечня документов, обязательных для ведения педагогами организаций дошкольного воспитания и обучения, среднего, специального, дополнительного, технического и профессионального, послесреднего образования, и их формы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Приказ Министра образования и науки Республики Казахстан от 6 апреля 2020 года № 130. Зарегистрирован в Министерстве юстиции Республики Казахстан 6 апреля 2020 года № 20317.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- в редакции приказа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Start w:name="z4" w:id="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подпунктом 23-4)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5 Закона Республики Казахстан от 27 июля 2007 года "Об образовании" ПРИКАЗЫВАЮ:</w:t>
      </w:r>
    </w:p>
    <w:bookmarkEnd w:id="0"/>
    <w:bookmarkStart w:name="z5" w:id="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Утвердить прилагаемые:</w:t>
      </w:r>
    </w:p>
    <w:bookmarkEnd w:id="1"/>
    <w:bookmarkStart w:name="z7280"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перечень документов, обязательных для ведения педагогами организаций дошкольного воспитания и обучения,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приказу;</w:t>
      </w:r>
    </w:p>
    <w:bookmarkEnd w:id="2"/>
    <w:bookmarkStart w:name="z7281" w:id="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формы документов, обязательных для ведения педагогами организаций дошкольного воспитания и обучения,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приказу;</w:t>
      </w:r>
    </w:p>
    <w:bookmarkEnd w:id="3"/>
    <w:bookmarkStart w:name="z7282" w:id="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перечень документов, обязательных для ведения педагогами организаций среднего и специального образования,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приказу;</w:t>
      </w:r>
    </w:p>
    <w:bookmarkEnd w:id="4"/>
    <w:bookmarkStart w:name="z7283" w:id="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формы документов, обязательных для ведения педагогами организаций среднего и специального образования,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4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приказу;</w:t>
      </w:r>
    </w:p>
    <w:bookmarkEnd w:id="5"/>
    <w:bookmarkStart w:name="z7284" w:id="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5) перечень документов, обязательных для ведения педагогами организаций дополнительного образования,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5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приказу;</w:t>
      </w:r>
    </w:p>
    <w:bookmarkEnd w:id="6"/>
    <w:bookmarkStart w:name="z7285" w:id="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6) формы документов, обязательных для ведения педагогами организаций дополнительного образования,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6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приказу;</w:t>
      </w:r>
    </w:p>
    <w:bookmarkEnd w:id="7"/>
    <w:bookmarkStart w:name="z7286" w:id="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7) перечень документов, обязательных для ведения педагогами организаций технического и профессионального, послесреднего образования,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7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приказу;</w:t>
      </w:r>
    </w:p>
    <w:bookmarkEnd w:id="8"/>
    <w:bookmarkStart w:name="z7287" w:id="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8) формы документов, обязательных для ведения педагогами организаций технического и профессионального, послесреднего образования,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8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приказу.</w:t>
      </w:r>
    </w:p>
    <w:bookmarkEnd w:id="9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1 - в редакции приказа Министра просвещения РК от 27.08.2022 </w:t>
      </w:r>
      <w:r>
        <w:rPr>
          <w:rFonts w:ascii="Times New Roman"/>
          <w:b w:val="false"/>
          <w:i w:val="false"/>
          <w:color w:val="00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55" w:id="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2. Внести в </w:t>
      </w:r>
      <w:r>
        <w:rPr>
          <w:rFonts w:ascii="Times New Roman"/>
          <w:b w:val="false"/>
          <w:i w:val="false"/>
          <w:color w:val="000000"/>
          <w:sz w:val="28"/>
        </w:rPr>
        <w:t>приказ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образования и науки Республики Казахстан от 23 октября 2007 года № 502 "Об утверждении формы документов строгой отчетности, используемых организациями образования в образовательной деятельности" (зарегистрирован в Реестре государственной регистрации нормативных правовых актов под № 4991) следующие изменения:</w:t>
      </w:r>
    </w:p>
    <w:bookmarkEnd w:id="10"/>
    <w:bookmarkStart w:name="z56" w:id="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</w:t>
      </w:r>
      <w:r>
        <w:rPr>
          <w:rFonts w:ascii="Times New Roman"/>
          <w:b w:val="false"/>
          <w:i w:val="false"/>
          <w:color w:val="000000"/>
          <w:sz w:val="28"/>
        </w:rPr>
        <w:t>формах</w:t>
      </w:r>
      <w:r>
        <w:rPr>
          <w:rFonts w:ascii="Times New Roman"/>
          <w:b w:val="false"/>
          <w:i w:val="false"/>
          <w:color w:val="000000"/>
          <w:sz w:val="28"/>
        </w:rPr>
        <w:t xml:space="preserve"> документов строгой отчетности, используемые организациями образования в образовательной деятельности, утвержденные указанным приказом, исключить формы:</w:t>
      </w:r>
    </w:p>
    <w:bookmarkEnd w:id="11"/>
    <w:bookmarkStart w:name="z57" w:id="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классного журнала для 1-4 классов, </w:t>
      </w:r>
    </w:p>
    <w:bookmarkEnd w:id="12"/>
    <w:bookmarkStart w:name="z58"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классного журнала для 5-11 классов, </w:t>
      </w:r>
    </w:p>
    <w:bookmarkEnd w:id="13"/>
    <w:bookmarkStart w:name="z59"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журнала предшкольных классов, </w:t>
      </w:r>
    </w:p>
    <w:bookmarkEnd w:id="14"/>
    <w:bookmarkStart w:name="z60"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журнала факультативных занятий или надомного обучения, </w:t>
      </w:r>
    </w:p>
    <w:bookmarkEnd w:id="15"/>
    <w:bookmarkStart w:name="z61" w:id="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личного дела обучающегося, </w:t>
      </w:r>
    </w:p>
    <w:bookmarkEnd w:id="16"/>
    <w:bookmarkStart w:name="z62" w:id="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табеля успеваемости обучающегося 1-4 классов, </w:t>
      </w:r>
    </w:p>
    <w:bookmarkEnd w:id="17"/>
    <w:bookmarkStart w:name="z63" w:id="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табеля успеваемости обучающегося 5-11 (12) классов, </w:t>
      </w:r>
    </w:p>
    <w:bookmarkEnd w:id="18"/>
    <w:bookmarkStart w:name="z64" w:id="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регистрации приказов (по основной деятельности, по личному составу, по движению учающихся), </w:t>
      </w:r>
    </w:p>
    <w:bookmarkEnd w:id="19"/>
    <w:bookmarkStart w:name="z65" w:id="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протоколов педагогического совета, </w:t>
      </w:r>
    </w:p>
    <w:bookmarkEnd w:id="20"/>
    <w:bookmarkStart w:name="z66" w:id="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учета личного состава педагогов, </w:t>
      </w:r>
    </w:p>
    <w:bookmarkEnd w:id="21"/>
    <w:bookmarkStart w:name="z67" w:id="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алфавитной книги записи обучающихся, </w:t>
      </w:r>
    </w:p>
    <w:bookmarkEnd w:id="22"/>
    <w:bookmarkStart w:name="z68" w:id="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учета выбывших обучающихся, </w:t>
      </w:r>
    </w:p>
    <w:bookmarkEnd w:id="23"/>
    <w:bookmarkStart w:name="z69" w:id="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учета прибывших обучающихся, </w:t>
      </w:r>
    </w:p>
    <w:bookmarkEnd w:id="24"/>
    <w:bookmarkStart w:name="z70" w:id="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журнала учета пропущенных и замещенных уроков, </w:t>
      </w:r>
    </w:p>
    <w:bookmarkEnd w:id="25"/>
    <w:bookmarkStart w:name="z71" w:id="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учета табелей успеваемости обучающихся, </w:t>
      </w:r>
    </w:p>
    <w:bookmarkEnd w:id="26"/>
    <w:bookmarkStart w:name="z72"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учета и выдачи аттестатов об окончании основной средней школы, </w:t>
      </w:r>
    </w:p>
    <w:bookmarkEnd w:id="27"/>
    <w:bookmarkStart w:name="z73"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учета и выдачи аттестатов об общем среднем образовании, </w:t>
      </w:r>
    </w:p>
    <w:bookmarkEnd w:id="28"/>
    <w:bookmarkStart w:name="z74" w:id="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учета выдачи похвальных листов и похвальных грамот, </w:t>
      </w:r>
    </w:p>
    <w:bookmarkEnd w:id="29"/>
    <w:bookmarkStart w:name="z75"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журнала учета теоретического обучения для организаций технического и профессионального, послесреднего образования,</w:t>
      </w:r>
    </w:p>
    <w:bookmarkEnd w:id="30"/>
    <w:bookmarkStart w:name="z76" w:id="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журнала учета индивидуальных занятий,</w:t>
      </w:r>
    </w:p>
    <w:bookmarkEnd w:id="31"/>
    <w:bookmarkStart w:name="z77" w:id="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журнала учета производственного обучения для организаций технического и профессионального, послесреднего образования,</w:t>
      </w:r>
    </w:p>
    <w:bookmarkEnd w:id="32"/>
    <w:bookmarkStart w:name="z78" w:id="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книжки успеваемости обучающегося, </w:t>
      </w:r>
    </w:p>
    <w:bookmarkEnd w:id="33"/>
    <w:bookmarkStart w:name="z79"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выдачи дипломов, </w:t>
      </w:r>
    </w:p>
    <w:bookmarkEnd w:id="34"/>
    <w:bookmarkStart w:name="z80" w:id="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выдачи дубликатов дипломов, </w:t>
      </w:r>
    </w:p>
    <w:bookmarkEnd w:id="35"/>
    <w:bookmarkStart w:name="z81" w:id="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книги выдачи академической справки, </w:t>
      </w:r>
    </w:p>
    <w:bookmarkEnd w:id="36"/>
    <w:bookmarkStart w:name="z82" w:id="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поименной книги обучающихся.</w:t>
      </w:r>
    </w:p>
    <w:bookmarkEnd w:id="37"/>
    <w:bookmarkStart w:name="z83" w:id="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Департаменту технического и профессионального образования, Министерства образования и науки Республики Казахстан в установленном законодательством Республики Казахстан порядке обеспечить:</w:t>
      </w:r>
    </w:p>
    <w:bookmarkEnd w:id="38"/>
    <w:bookmarkStart w:name="z84" w:id="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государственную регистрацию настоящего приказа в Министерстве юстиции Республики Казахстан;</w:t>
      </w:r>
    </w:p>
    <w:bookmarkEnd w:id="39"/>
    <w:bookmarkStart w:name="z85" w:id="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bookmarkEnd w:id="40"/>
    <w:bookmarkStart w:name="z86" w:id="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 течение десяти рабочих дней после государственной регистрации настоящего приказа представление в Юридической департамент Министерства образования и науки Республики Казахстан сведений об исполнении мероприятиях, предусмотренных подпунктами 1) и 2) настоящего пункта.</w:t>
      </w:r>
    </w:p>
    <w:bookmarkEnd w:id="41"/>
    <w:bookmarkStart w:name="z87" w:id="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Контроль за исполнением настоящего приказа возложить на курирующего вице-министра образования и науки Республики Казахстан.</w:t>
      </w:r>
    </w:p>
    <w:bookmarkEnd w:id="42"/>
    <w:bookmarkStart w:name="z88" w:id="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Настоящий приказ вводится в действие по истечении десяти календарных дней после дня его первого официального опубликования.</w:t>
      </w:r>
    </w:p>
    <w:bookmarkEnd w:id="4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</w:tblPr>
      <w:tblGrid>
        <w:gridCol w:w="8040"/>
        <w:gridCol w:w="4340"/>
      </w:tblGrid>
      <w:tr>
        <w:trPr>
          <w:trHeight w:val="30" w:hRule="atLeast"/>
        </w:trPr>
        <w:tc>
          <w:tcPr>
            <w:tcW w:w="804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/>
                <w:color w:val="000000"/>
                <w:sz w:val="20"/>
              </w:rPr>
              <w:t xml:space="preserve">      </w:t>
            </w:r>
            <w:r>
              <w:rPr>
                <w:rFonts w:ascii="Times New Roman"/>
                <w:b w:val="false"/>
                <w:i/>
                <w:color w:val="000000"/>
                <w:sz w:val="20"/>
              </w:rPr>
              <w:t>Министр образования</w:t>
            </w:r>
          </w:p>
          <w:p>
            <w:pPr>
              <w:spacing w:after="20"/>
              <w:ind w:left="20"/>
              <w:jc w:val="both"/>
            </w:pPr>
          </w:p>
          <w:p>
            <w:pPr>
              <w:spacing w:after="0"/>
              <w:ind w:left="0"/>
              <w:jc w:val="left"/>
            </w:pP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/>
                <w:color w:val="000000"/>
                <w:sz w:val="20"/>
              </w:rPr>
              <w:t xml:space="preserve">и науки Республики Казахстан 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434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/>
                <w:color w:val="000000"/>
                <w:sz w:val="20"/>
              </w:rPr>
              <w:t>А. Аймагамбетов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288" w:id="4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Перечень документов, обязательных для ведения педагогами организаций дошкольного воспитания и обучения</w:t>
      </w:r>
    </w:p>
    <w:bookmarkEnd w:id="44"/>
    <w:bookmarkStart w:name="z7295" w:id="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1 - в редакции приказа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End w:id="45"/>
    <w:bookmarkStart w:name="z7296" w:id="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 заполняются педагогами в бумажном или электронном (при подключении организации образования к электронной системе) форматах. При заполнении в электронном формате бумажный вариант не требуется.</w:t>
      </w:r>
    </w:p>
    <w:bookmarkEnd w:id="46"/>
    <w:bookmarkStart w:name="z7297" w:id="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Электронная цифровая подпись будет приравнена к подписи и печати при ведении документов в электронном формате и подключении к электронной системе.</w:t>
      </w:r>
    </w:p>
    <w:bookmarkEnd w:id="47"/>
    <w:bookmarkStart w:name="z7298" w:id="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Педагоги организаций дошкольного воспитания и обучения и предшкольных классов школ (лицеев, гимназий):</w:t>
      </w:r>
    </w:p>
    <w:bookmarkEnd w:id="48"/>
    <w:bookmarkStart w:name="z7299" w:id="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воспитатель совместно с учителем казахского языка, инструктором по физкультуре (плаванию), музыкальным руководителем (в бумажном или электронном формате word (ворд) или pdf (пдф):</w:t>
      </w:r>
    </w:p>
    <w:bookmarkEnd w:id="49"/>
    <w:bookmarkStart w:name="z7300" w:id="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один раз до начала учебного года разрабатывает перспективный план организованной деятельности на учебный год на основе Типового учебного плана дошкольного воспитания и обучения, утвержденного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образования и науки Республики Казахстан от 20 декабря 2012 года № 557 (зарегистрирован в Реестре государственной регистрации нормативных правовых актов под № 8275) и Типовой учебной программы дошкольного воспитания и обучения,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образования и науки Республики Казахстан от 12 августа 2016 года № 499 (зарегистрирован в Реестре государственной регистрации нормативных правовых актов под № 14235);</w:t>
      </w:r>
    </w:p>
    <w:bookmarkEnd w:id="50"/>
    <w:bookmarkStart w:name="z7289" w:id="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еженедельно составляет циклограмму воспитательно-образовательного процесса;</w:t>
      </w:r>
    </w:p>
    <w:bookmarkEnd w:id="51"/>
    <w:bookmarkStart w:name="z7290" w:id="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один раз в начале учебного года разрабатывает индивидуальную карту развития ребенка на учебный год и вносит изменения в индивидуальную карту развития по результатам диагностики (стартового, промежуточного, итогового контроля).</w:t>
      </w:r>
    </w:p>
    <w:bookmarkEnd w:id="52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301" w:id="5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Формы документов, обязательных для ведения педагогами организаций дошкольного воспитания и обучения</w:t>
      </w:r>
    </w:p>
    <w:bookmarkEnd w:id="5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303" w:id="5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Перспективный план организованной деятельности на 20 ___ - 20 ___ учебный год</w:t>
      </w:r>
      <w:r>
        <w:br/>
      </w:r>
      <w:r>
        <w:rPr>
          <w:rFonts w:ascii="Times New Roman"/>
          <w:b/>
          <w:i w:val="false"/>
          <w:color w:val="000000"/>
        </w:rPr>
        <w:t>на основе Типового учебного плана дошкольного воспитания и обучения</w:t>
      </w:r>
      <w:r>
        <w:br/>
      </w:r>
      <w:r>
        <w:rPr>
          <w:rFonts w:ascii="Times New Roman"/>
          <w:b/>
          <w:i w:val="false"/>
          <w:color w:val="000000"/>
        </w:rPr>
        <w:t>и Типовой учебной программы дошкольного воспитания и обучения</w:t>
      </w:r>
    </w:p>
    <w:bookmarkEnd w:id="54"/>
    <w:bookmarkStart w:name="z7304" w:id="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2 - в редакции приказа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End w:id="55"/>
    <w:p>
      <w:pPr>
        <w:spacing w:after="0"/>
        <w:ind w:left="0"/>
        <w:jc w:val="both"/>
      </w:pPr>
      <w:bookmarkStart w:name="z7305" w:id="56"/>
      <w:r>
        <w:rPr>
          <w:rFonts w:ascii="Times New Roman"/>
          <w:b w:val="false"/>
          <w:i w:val="false"/>
          <w:color w:val="000000"/>
          <w:sz w:val="28"/>
        </w:rPr>
        <w:t>
      Дошкольная организация (детский сад/дошкольный мини-центр)/</w:t>
      </w:r>
    </w:p>
    <w:bookmarkEnd w:id="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Предшкольный класс школы (лицея, гимназии)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Группа дошкольной организации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Возраст детей 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 какой период составлен план (указать месяц, год) 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Организованная деятельность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Задачи организованной деятельности</w:t>
            </w:r>
          </w:p>
        </w:tc>
      </w:tr>
      <w:tr>
        <w:trPr>
          <w:trHeight w:val="30" w:hRule="atLeast"/>
        </w:trPr>
        <w:tc>
          <w:tcPr>
            <w:tcW w:w="410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  <w:r>
              <w:drawing>
                <wp:inline distT="0" distB="0" distL="0" distR="0">
                  <wp:extent cx="177800" cy="1422400"/>
                  <wp:effectExtent l="0" t="0" r="0" b="0"/>
                  <wp:docPr id="0" name="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" cy="142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Физическая культура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Развитие речи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Художественная литература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Основы грамоты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Казахский язык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Сенсорика/Основы математики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Ознакомление с окружающим миром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Конструирование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Рисование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Лепка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Аппликация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Музыка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306" w:id="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перспективный план составляется воспитателем совместно с педагогами, работающими в возрастной группе (учителем казахского языка, инструктором по физкультуре (плаванию), музыкальным руководителем) и воспитателем предшкольного класса один раз до начала учебного года.</w:t>
      </w:r>
    </w:p>
    <w:bookmarkEnd w:id="5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308" w:id="5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Циклограмма воспитательно-образовательного процесса</w:t>
      </w:r>
    </w:p>
    <w:bookmarkEnd w:id="58"/>
    <w:p>
      <w:pPr>
        <w:spacing w:after="0"/>
        <w:ind w:left="0"/>
        <w:jc w:val="both"/>
      </w:pPr>
      <w:bookmarkStart w:name="z7309" w:id="59"/>
      <w:r>
        <w:rPr>
          <w:rFonts w:ascii="Times New Roman"/>
          <w:b w:val="false"/>
          <w:i w:val="false"/>
          <w:color w:val="000000"/>
          <w:sz w:val="28"/>
        </w:rPr>
        <w:t>
      Дошкольная организация (детский сад/дошкольный мини-центр)</w:t>
      </w:r>
    </w:p>
    <w:bookmarkEnd w:id="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Группа 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Возраст детей 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 какой период составлен план (указать дни недели, месяц, год) 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Примерный режим дня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Понедельник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Вторник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Среда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Четверг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Пятница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Прием детей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Беседа с родителями или другими законными представителями ребенка, консультации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Утренняя гимнастика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Завтрак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Подготовка к организованной деятельности (далее - ОД)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ОД по расписанию дошкольной организации 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2-ой завтрак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Подготовка к прогулке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Прогулка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Возвращение с прогулки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Обед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Дневной сон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Постепенный подъем, оздоровительные процедуры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Полдник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Индивидуальная работа с детьми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Подготовка к прогулке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Прогулка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Возвращение с прогулки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Ужин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Уход детей домой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310" w:id="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ОД по расписанию дошкольной организации планируется в первой и во второй половине дня. Циклограмма составляется воспитателем совместно с педагогами, работающими в возрастной группе (учителем казахского языка, инструктором по физкультуре (плаванию), музыкальным руководителем).</w:t>
      </w:r>
    </w:p>
    <w:bookmarkEnd w:id="6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312" w:id="6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Циклограмма воспитательно-образовательного процесса</w:t>
      </w:r>
    </w:p>
    <w:bookmarkEnd w:id="61"/>
    <w:p>
      <w:pPr>
        <w:spacing w:after="0"/>
        <w:ind w:left="0"/>
        <w:jc w:val="both"/>
      </w:pPr>
      <w:bookmarkStart w:name="z7313" w:id="62"/>
      <w:r>
        <w:rPr>
          <w:rFonts w:ascii="Times New Roman"/>
          <w:b w:val="false"/>
          <w:i w:val="false"/>
          <w:color w:val="000000"/>
          <w:sz w:val="28"/>
        </w:rPr>
        <w:t>
      Предшкольный класс школы (лицея, гимназии)</w:t>
      </w:r>
    </w:p>
    <w:bookmarkEnd w:id="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Возраст детей 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 какой период составлен план (указать дни недели, месяц, год) 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Примерный режим дня 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Понедельник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Вторник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Среда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Четверг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Пятница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Прием детей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Беседа с родителями или другими законными представителями ребенка, консультации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Утренняя гимнастика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Подготовка к организованной деятельности (далее - ОД)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ОД по расписанию 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Подготовка к прогулке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Прогулка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Возвращение с прогулки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Индивидуальная работа с детьми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Уход детей домой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314" w:id="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Циклограмма составляется воспитателем предшкольного класса.</w:t>
      </w:r>
    </w:p>
    <w:bookmarkEnd w:id="6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316" w:id="6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Индивидуальная карта развития ребенка на 202 __ - 202 __ учебный год</w:t>
      </w:r>
    </w:p>
    <w:bookmarkEnd w:id="64"/>
    <w:p>
      <w:pPr>
        <w:spacing w:after="0"/>
        <w:ind w:left="0"/>
        <w:jc w:val="both"/>
      </w:pPr>
      <w:bookmarkStart w:name="z7317" w:id="65"/>
      <w:r>
        <w:rPr>
          <w:rFonts w:ascii="Times New Roman"/>
          <w:b w:val="false"/>
          <w:i w:val="false"/>
          <w:color w:val="000000"/>
          <w:sz w:val="28"/>
        </w:rPr>
        <w:t>
      Фамилия, имя, отчество (при его наличии) ребенка _________________________</w:t>
      </w:r>
    </w:p>
    <w:bookmarkEnd w:id="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Дата рождения ребенка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Дошкольная организация (детский сад/дошкольный мини-центр) /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Предшкольный класс школы (лицея, гимназии)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Группа дошкольной организации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Компетенции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 по результатам стартового контроля (развивающие, корректирующие) (октябрь - декабрь)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 по результатам промежуточного контроля (развивающие, корректирующие) (февраль-апрель)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 по результатам итогового контроля (развивающие, корректирующие) (июнь-июль)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Выводы (уровень развития ребенка соответствует ожидаемым результатам, определенным в Типовой программе дошкольного воспитания и обучения)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Физические качества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Коммуникативные навыки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Познавательные и интеллектуальные навыки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Творческие навыки, навыки исследовательской деятельности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Социально-эмоциональные навыки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318" w:id="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Индикаторы и расшифровка индикаторов результативности усвоения детьми содержания Типовой учебной программы дошкольного воспитания и обучения приведены в методических рекомендациях по организации и проведению мониторинга развития умений и навыков у детей дошкольного возраста.</w:t>
      </w:r>
    </w:p>
    <w:bookmarkEnd w:id="66"/>
    <w:bookmarkStart w:name="z7319" w:id="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На основании полученных данных заполняется Индивидуальная карта развития ребенка на учебный год. </w:t>
      </w:r>
    </w:p>
    <w:bookmarkEnd w:id="67"/>
    <w:bookmarkStart w:name="z7320" w:id="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заполнении Индивидуальной карты развития ребенка педагог по необходимости вносит в таблицу развивающие или корректирующие мероприятия, либо два вида мероприятий по результатам диагностики.</w:t>
      </w:r>
    </w:p>
    <w:bookmarkEnd w:id="68"/>
    <w:bookmarkStart w:name="z7321" w:id="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Индивидуальную карту воспитатель дошкольной организации заполняет совместно с педагогами, работающими в возрастной группе (учителем казахского языка, инструктором по физкультуре (плаванию), музыкальным руководителем) и педагогом-психологом, воспитатель предшкольного класса школы, лицея, гимназии) - самостоятельно.</w:t>
      </w:r>
    </w:p>
    <w:bookmarkEnd w:id="6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322" w:id="7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Перечень документов, обязательных для ведения педагогами организаций среднего и специального образования</w:t>
      </w:r>
    </w:p>
    <w:bookmarkEnd w:id="70"/>
    <w:bookmarkStart w:name="z7323" w:id="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3 - в редакции приказа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опубликования); с изменениями, внесенными приказом Министра просвещения РК от 17.03.2023 </w:t>
      </w:r>
      <w:r>
        <w:rPr>
          <w:rFonts w:ascii="Times New Roman"/>
          <w:b w:val="false"/>
          <w:i w:val="false"/>
          <w:color w:val="ff0000"/>
          <w:sz w:val="28"/>
        </w:rPr>
        <w:t xml:space="preserve">№ 68 </w:t>
      </w:r>
      <w:r>
        <w:rPr>
          <w:rFonts w:ascii="Times New Roman"/>
          <w:b w:val="false"/>
          <w:i w:val="false"/>
          <w:color w:val="ff0000"/>
          <w:sz w:val="28"/>
        </w:rPr>
        <w:t>(вводится в действие по истечении десяти календарных дней после дня его первого официального опубликования).</w:t>
      </w:r>
    </w:p>
    <w:bookmarkEnd w:id="71"/>
    <w:bookmarkStart w:name="z7324" w:id="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 заполняются педагогами в бумажном или электронном (при подключении организации образования к электронной системе) форматах. При заполнении в электронном формате бумажный вариант не требуется.</w:t>
      </w:r>
    </w:p>
    <w:bookmarkEnd w:id="72"/>
    <w:bookmarkStart w:name="z7325" w:id="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Электронная цифровая подпись будет приравнена к подписи и печати при ведении документов в электронном формате и подключении к электронной системе.</w:t>
      </w:r>
    </w:p>
    <w:bookmarkEnd w:id="73"/>
    <w:bookmarkStart w:name="z7326" w:id="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Педагоги всех учебных предметов:</w:t>
      </w:r>
    </w:p>
    <w:bookmarkEnd w:id="74"/>
    <w:bookmarkStart w:name="z7327" w:id="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ежедневно согласно расписанию ведут:</w:t>
      </w:r>
    </w:p>
    <w:bookmarkEnd w:id="75"/>
    <w:bookmarkStart w:name="z7328" w:id="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классный журнал для 1-4 классов, классный журнал для 5-11 (12) классов, журнал факультативных занятий, надомного обучения, журнал предшкольных классов (бумажный или электронный формат);</w:t>
      </w:r>
    </w:p>
    <w:bookmarkEnd w:id="76"/>
    <w:bookmarkStart w:name="z7329" w:id="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краткосрочный (поурочный) план (в бумажном или электронном формате word (ворд) или pdf (пдф);</w:t>
      </w:r>
    </w:p>
    <w:bookmarkEnd w:id="77"/>
    <w:bookmarkStart w:name="z7330" w:id="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до начала учебного года разрабатывают:</w:t>
      </w:r>
    </w:p>
    <w:bookmarkEnd w:id="78"/>
    <w:bookmarkStart w:name="z7331" w:id="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среднесрочный (календарно-тематический) план по предметам (в бумажном или электронном формате word (ворд) или pdf (пдф);</w:t>
      </w:r>
    </w:p>
    <w:bookmarkEnd w:id="79"/>
    <w:bookmarkStart w:name="z7332" w:id="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план наставничества (в бумажном или электронном формате word (ворд) или pdf (пдф);</w:t>
      </w:r>
    </w:p>
    <w:bookmarkEnd w:id="80"/>
    <w:bookmarkStart w:name="z7333" w:id="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итогам четверти проводят:</w:t>
      </w:r>
    </w:p>
    <w:bookmarkEnd w:id="81"/>
    <w:bookmarkStart w:name="z7334" w:id="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анализ по итогам проведения суммативного оценивания за раздел и суммативного оценивания за четверть, который формируется автоматически из автоматизированной информационной системы (в бумажном или электронном формате word (ворд) или pdf (пдф);</w:t>
      </w:r>
    </w:p>
    <w:bookmarkEnd w:id="82"/>
    <w:bookmarkStart w:name="z7335" w:id="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по итогам учебного года:</w:t>
      </w:r>
    </w:p>
    <w:bookmarkEnd w:id="83"/>
    <w:bookmarkStart w:name="z7336" w:id="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ведут протокол экзамена за курс обучения на уровне основного среднего, общего среднего образования (в бумажном или электронном формате word (ворд) или pdf (пдф).</w:t>
      </w:r>
    </w:p>
    <w:bookmarkEnd w:id="84"/>
    <w:bookmarkStart w:name="z7337" w:id="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Классный руководитель:</w:t>
      </w:r>
    </w:p>
    <w:bookmarkEnd w:id="85"/>
    <w:bookmarkStart w:name="z7338" w:id="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до начала учебного года разрабатывает и в течение учебного года реализует:</w:t>
      </w:r>
    </w:p>
    <w:bookmarkEnd w:id="86"/>
    <w:bookmarkStart w:name="z7339" w:id="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работы классного руководителя (в бумажном или электронном формате word (ворд) или pdf (пдф);</w:t>
      </w:r>
    </w:p>
    <w:bookmarkEnd w:id="87"/>
    <w:bookmarkStart w:name="z7340" w:id="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итогам четверти и учебного года ведет:</w:t>
      </w:r>
    </w:p>
    <w:bookmarkEnd w:id="88"/>
    <w:bookmarkStart w:name="z7341" w:id="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табеля успеваемости обучающихся 1-4 классов, табеля успеваемости обучающихся 5-11 (12) классов (в бумажном или электронном формате word (ворд) или pdf (пдф);</w:t>
      </w:r>
    </w:p>
    <w:bookmarkEnd w:id="89"/>
    <w:bookmarkStart w:name="z7342" w:id="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личное дело обучающегося (в бумажном или электронном формате word (ворд) или pdf (пдф).</w:t>
      </w:r>
    </w:p>
    <w:bookmarkEnd w:id="90"/>
    <w:bookmarkStart w:name="z7343" w:id="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Социальный педагог:</w:t>
      </w:r>
    </w:p>
    <w:bookmarkEnd w:id="91"/>
    <w:bookmarkStart w:name="z9143" w:id="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до начала учебного года разрабатывает и в течение учебного года реализует:</w:t>
      </w:r>
    </w:p>
    <w:bookmarkEnd w:id="92"/>
    <w:bookmarkStart w:name="z9144" w:id="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работы социального педагога на учебный год (в бумажном или электронном формате word (ворд) или pdf (пдф);</w:t>
      </w:r>
    </w:p>
    <w:bookmarkEnd w:id="93"/>
    <w:bookmarkStart w:name="z9145" w:id="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течение учебного года ведет:</w:t>
      </w:r>
    </w:p>
    <w:bookmarkEnd w:id="94"/>
    <w:bookmarkStart w:name="z9146" w:id="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социальный паспорт школы (в электронном формате) в информационной системе "Национальная образовательная база данных".;</w:t>
      </w:r>
    </w:p>
    <w:bookmarkEnd w:id="95"/>
    <w:bookmarkStart w:name="z9147" w:id="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сведения об обучающихся школы (в электронном формате) в информационной системе "Национальная образовательная база данных".</w:t>
      </w:r>
    </w:p>
    <w:bookmarkEnd w:id="96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3 – в редакции приказа Министра просвещения РК от 17.03.2023 </w:t>
      </w:r>
      <w:r>
        <w:rPr>
          <w:rFonts w:ascii="Times New Roman"/>
          <w:b w:val="false"/>
          <w:i w:val="false"/>
          <w:color w:val="000000"/>
          <w:sz w:val="28"/>
        </w:rPr>
        <w:t xml:space="preserve">№ 68 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7349" w:id="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Педагог-психолог:</w:t>
      </w:r>
    </w:p>
    <w:bookmarkEnd w:id="97"/>
    <w:bookmarkStart w:name="z9148" w:id="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до начала учебного года разрабатывает и в течение учебного года реализует:</w:t>
      </w:r>
    </w:p>
    <w:bookmarkEnd w:id="98"/>
    <w:bookmarkStart w:name="z9149" w:id="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работы педагога-психолога на учебный год (в бумажном или электронном формате word (ворд) или pdf (пдф);</w:t>
      </w:r>
    </w:p>
    <w:bookmarkEnd w:id="99"/>
    <w:bookmarkStart w:name="z9150" w:id="1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течение учебного года ведет журнал учета консультаций педагога-психолога (в бумажном или электронном формате word (ворд) или pdf (пдф).</w:t>
      </w:r>
    </w:p>
    <w:bookmarkEnd w:id="100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4 – в редакции приказа Министра просвещения РК от 17.03.2023 </w:t>
      </w:r>
      <w:r>
        <w:rPr>
          <w:rFonts w:ascii="Times New Roman"/>
          <w:b w:val="false"/>
          <w:i w:val="false"/>
          <w:color w:val="000000"/>
          <w:sz w:val="28"/>
        </w:rPr>
        <w:t xml:space="preserve">№ 68 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7355" w:id="1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Заместитель руководителя (директора) по направлениям деятельности (учебной, воспитательной, по профильному обучению, по информационным технологиям):</w:t>
      </w:r>
    </w:p>
    <w:bookmarkEnd w:id="101"/>
    <w:bookmarkStart w:name="z7356" w:id="1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до начала учебного года разрабатывает/заполняет:</w:t>
      </w:r>
    </w:p>
    <w:bookmarkEnd w:id="102"/>
    <w:bookmarkStart w:name="z7357" w:id="1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план воспитательной работы (в бумажном или электронном формате word (ворд) или pdf (пдф);</w:t>
      </w:r>
    </w:p>
    <w:bookmarkEnd w:id="103"/>
    <w:bookmarkStart w:name="z7358" w:id="1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Программу развития школы (в бумажном или электронном формате word (ворд) или pdf (пдф);</w:t>
      </w:r>
    </w:p>
    <w:bookmarkEnd w:id="104"/>
    <w:bookmarkStart w:name="z7359" w:id="1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сведения об учебной нагрузке педагогов (тарификация) (в бумажном или электронном формате word (ворд) или pdf (пдф);</w:t>
      </w:r>
    </w:p>
    <w:bookmarkEnd w:id="105"/>
    <w:bookmarkStart w:name="z7360" w:id="1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план внутришкольного контроля (в бумажном или электронном формате word (ворд) или pdf (пдф);</w:t>
      </w:r>
    </w:p>
    <w:bookmarkEnd w:id="106"/>
    <w:bookmarkStart w:name="z7361" w:id="1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рабочий учебный план (в бумажном или электронном формате);</w:t>
      </w:r>
    </w:p>
    <w:bookmarkEnd w:id="107"/>
    <w:bookmarkStart w:name="z7362" w:id="1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книгу учета личного состава педагогов (в бумажном или электронном формате);</w:t>
      </w:r>
    </w:p>
    <w:bookmarkEnd w:id="108"/>
    <w:bookmarkStart w:name="z7363" w:id="1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план учебно-воспитательной работы (в бумажном или электронном формате word (ворд) или pdf (пдф);</w:t>
      </w:r>
    </w:p>
    <w:bookmarkEnd w:id="109"/>
    <w:bookmarkStart w:name="z7364" w:id="1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мере необходимости в течение учебного года заполняет (отслеживает ведение):</w:t>
      </w:r>
    </w:p>
    <w:bookmarkEnd w:id="110"/>
    <w:bookmarkStart w:name="z7365" w:id="1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журнал учета замещенных уроков (в бумажном или электронном формате);</w:t>
      </w:r>
    </w:p>
    <w:bookmarkEnd w:id="111"/>
    <w:bookmarkStart w:name="z7366" w:id="1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алфавитную книгу записи обучающихся (в бумажном или электронном формате);</w:t>
      </w:r>
    </w:p>
    <w:bookmarkEnd w:id="112"/>
    <w:bookmarkStart w:name="z7367" w:id="1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книгу учета выбывших и прибывших обучающихся (в бумажном или электронном формате);</w:t>
      </w:r>
    </w:p>
    <w:bookmarkEnd w:id="113"/>
    <w:bookmarkStart w:name="z7368" w:id="1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книгу регистрации приказов (по основной деятельности, по личному составу, по движению учащихся) (в бумажном или электронном формате word (ворд) или pdf (пдф);</w:t>
      </w:r>
    </w:p>
    <w:bookmarkEnd w:id="114"/>
    <w:bookmarkStart w:name="z7369" w:id="1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протоколы педагогического и научно-методического советов;</w:t>
      </w:r>
    </w:p>
    <w:bookmarkEnd w:id="115"/>
    <w:bookmarkStart w:name="z7370" w:id="1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конце учебного года заполняет:</w:t>
      </w:r>
    </w:p>
    <w:bookmarkEnd w:id="116"/>
    <w:bookmarkStart w:name="z7371" w:id="1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книгу учета и выдачи аттестатов об окончании основной средней школы (в бумажном или электронном формате);</w:t>
      </w:r>
    </w:p>
    <w:bookmarkEnd w:id="117"/>
    <w:bookmarkStart w:name="z7372" w:id="1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книгу учета и выдачи аттестатов об окончании общего среднего образования (в бумажном или электронном формате);</w:t>
      </w:r>
    </w:p>
    <w:bookmarkEnd w:id="118"/>
    <w:bookmarkStart w:name="z7373" w:id="1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книгу учета табелей успеваемости обучающихся (в бумажном или электронном формате);</w:t>
      </w:r>
    </w:p>
    <w:bookmarkEnd w:id="119"/>
    <w:bookmarkStart w:name="z7374" w:id="1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книгу учета выдачи похвальных листов и похвальных грамот (в бумажном или электронном формате).</w:t>
      </w:r>
    </w:p>
    <w:bookmarkEnd w:id="120"/>
    <w:bookmarkStart w:name="z7375" w:id="1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Руководитель (директор):</w:t>
      </w:r>
    </w:p>
    <w:bookmarkEnd w:id="121"/>
    <w:bookmarkStart w:name="z7376" w:id="1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до начала учебного года:</w:t>
      </w:r>
    </w:p>
    <w:bookmarkEnd w:id="122"/>
    <w:bookmarkStart w:name="z7377" w:id="1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утверждает план воспитательной работы, план развития школы, план учебно-воспитательной работы, план внутришкольного контроля, рабочие учебные планы (в бумажном или электронном формате word (ворд) или pdf (пдф).</w:t>
      </w:r>
    </w:p>
    <w:bookmarkEnd w:id="123"/>
    <w:bookmarkStart w:name="z7378" w:id="1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План наставничества заполняет педагог, получающий доплату за наставничество в соответствии с Правилами организации наставничества и требований к педагогам, осуществляющим наставничество, утвержденными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образования и науки Республики Казахстан от 24 апреля 2020 года № 160 (зарегистрирован в Реестре государственной регистрации нормативных правовых актов под № 20486).</w:t>
      </w:r>
    </w:p>
    <w:bookmarkEnd w:id="124"/>
    <w:bookmarkStart w:name="z7379" w:id="1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Протоколы родительского собрания, педагогического и научно-методического советов ведутся в соответствии с Правилами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организациях, утвержденными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31 октября 2018 года № 703 (в бумажном или электронном формате word (ворд) или pdf (пдф).</w:t>
      </w:r>
    </w:p>
    <w:bookmarkEnd w:id="125"/>
    <w:bookmarkStart w:name="z7380" w:id="1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Протокол итоговой аттестации ведется в соответствии с формой Приложения 3,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образования и науки Республики Казахстан от 18 марта 2008 года № 125 "Об утверждении Типовых правил проведения текущего контроля успеваемости, промежуточной и итоговой аттестации обучающихся для организаций среднего, технического и профессионального, послесреднего образования" (зарегистрирован в Реестре государственной регистрации нормативных правовых актов под № 5191).</w:t>
      </w:r>
    </w:p>
    <w:bookmarkEnd w:id="126"/>
    <w:bookmarkStart w:name="z7381" w:id="1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В психолого-медико-педагогической консультации:</w:t>
      </w:r>
    </w:p>
    <w:bookmarkEnd w:id="127"/>
    <w:bookmarkStart w:name="z7382" w:id="1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регистратор ведет Журнал предварительной записи детей на консультацию согласно приложению 3 к настоящему приказу;</w:t>
      </w:r>
    </w:p>
    <w:bookmarkEnd w:id="128"/>
    <w:bookmarkStart w:name="z7383" w:id="1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специалисты, педагоги заполняют Карту развития ребенка согласно приложению 3 к настоящему приказу.</w:t>
      </w:r>
    </w:p>
    <w:bookmarkEnd w:id="129"/>
    <w:bookmarkStart w:name="z7384" w:id="1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В кабинетах психолого-педагогической коррекции и реабилитационных центрах специалисты:</w:t>
      </w:r>
    </w:p>
    <w:bookmarkEnd w:id="130"/>
    <w:bookmarkStart w:name="z7385" w:id="1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разрабатывают индивидуально-развивающую программу, коррекционно-развивающую программу;</w:t>
      </w:r>
    </w:p>
    <w:bookmarkEnd w:id="131"/>
    <w:bookmarkStart w:name="z7386" w:id="1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ведут учет пребывания ребенка;</w:t>
      </w:r>
    </w:p>
    <w:bookmarkEnd w:id="132"/>
    <w:bookmarkStart w:name="z7387" w:id="1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заполняют краткую историю развития ребенка;</w:t>
      </w:r>
    </w:p>
    <w:bookmarkEnd w:id="133"/>
    <w:bookmarkStart w:name="z7388" w:id="1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составляют протокол оценки психофизического развития согласно приложению 3 к настоящему приказу.</w:t>
      </w:r>
    </w:p>
    <w:bookmarkEnd w:id="134"/>
    <w:bookmarkStart w:name="z7389" w:id="1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В аутизм-центрах специалисты:</w:t>
      </w:r>
    </w:p>
    <w:bookmarkEnd w:id="135"/>
    <w:bookmarkStart w:name="z7390" w:id="1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разрабатывают рабочий учебный план, Индивидуальный план развития ребенка "Программа "Ранняя поддержка";</w:t>
      </w:r>
    </w:p>
    <w:bookmarkEnd w:id="136"/>
    <w:bookmarkStart w:name="z7391" w:id="1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ведут Журнал регистрации детей по заключению психолого-медико-педагогической консультации, заполняют Регистрационную форму, Карту развития ребенка, мониторинг прогресса;</w:t>
      </w:r>
    </w:p>
    <w:bookmarkEnd w:id="137"/>
    <w:bookmarkStart w:name="z7392" w:id="1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составляют рекомендации для родителей или других законных представителей ребенка.</w:t>
      </w:r>
    </w:p>
    <w:bookmarkEnd w:id="13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393" w:id="13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Формы документов, обязательных для ведения педагогами организаций среднего и специального образования</w:t>
      </w:r>
    </w:p>
    <w:bookmarkEnd w:id="139"/>
    <w:bookmarkStart w:name="z7394" w:id="1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4 - в редакции приказа Министра просвещения РК от 17.03.2023 </w:t>
      </w:r>
      <w:r>
        <w:rPr>
          <w:rFonts w:ascii="Times New Roman"/>
          <w:b w:val="false"/>
          <w:i w:val="false"/>
          <w:color w:val="ff0000"/>
          <w:sz w:val="28"/>
        </w:rPr>
        <w:t xml:space="preserve">№ 68 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14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9152" w:id="141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Классный журнал для 1-4 классов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(класс)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 учебный год</w:t>
      </w:r>
    </w:p>
    <w:bookmarkStart w:name="z9153" w:id="1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Классный журнал является документом строгой отчетности, ведение которого обязательно для каждого педагога.</w:t>
      </w:r>
    </w:p>
    <w:bookmarkEnd w:id="142"/>
    <w:bookmarkStart w:name="z9154" w:id="1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Классный журнал при 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</w:t>
      </w:r>
    </w:p>
    <w:bookmarkEnd w:id="14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0" w:type="auto"/>
            <w:gridSpan w:val="10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155" w:id="14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Наименование предмета _______________________</w:t>
            </w:r>
          </w:p>
          <w:bookmarkEnd w:id="144"/>
        </w:tc>
      </w:tr>
      <w:tr>
        <w:trPr>
          <w:trHeight w:val="30" w:hRule="atLeast"/>
        </w:trPr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157" w:id="14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145"/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обучающегося</w:t>
            </w:r>
          </w:p>
        </w:tc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Месяц, число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 далее до 26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194" w:id="1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Всего</w:t>
      </w:r>
    </w:p>
    <w:bookmarkEnd w:id="146"/>
    <w:bookmarkStart w:name="z9195" w:id="1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(левая сторона)</w:t>
      </w:r>
    </w:p>
    <w:bookmarkEnd w:id="14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0" w:type="auto"/>
            <w:gridSpan w:val="11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196" w:id="14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(при его наличии) педагога ______________________</w:t>
            </w:r>
          </w:p>
          <w:bookmarkEnd w:id="148"/>
        </w:tc>
      </w:tr>
      <w:tr>
        <w:trPr>
          <w:trHeight w:val="30" w:hRule="atLeast"/>
        </w:trPr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198" w:id="14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Расчет оценки за четверть</w:t>
            </w:r>
          </w:p>
          <w:bookmarkEnd w:id="149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Темы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Домашнее задание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203" w:id="15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Баллы суммативного оценивания за четверть за разделы учебной программы в четверти (далее – СОЧ)</w:t>
            </w:r>
          </w:p>
          <w:bookmarkEnd w:id="150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Балл СОЧ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% суммативного оценивания за раздел/сквозную тему (далее – СОР) (максимальный 50%)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% СОЧ (максимальный 50%)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Сумма %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за четверть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213" w:id="15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СОР 1</w:t>
            </w:r>
          </w:p>
          <w:bookmarkEnd w:id="151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СОР 2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СОР 3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СОР 4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225" w:id="15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Максимальные баллы</w:t>
            </w:r>
          </w:p>
          <w:bookmarkEnd w:id="152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9235" w:id="153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Классный журнал для 5-11 (12) классов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(название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(класс) ________________________ учебный год</w:t>
      </w:r>
    </w:p>
    <w:bookmarkStart w:name="z9236" w:id="1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Классный журнал является документом строгой отчетности, ведение которого обязательно для каждого педагога и классного руководителя.</w:t>
      </w:r>
    </w:p>
    <w:bookmarkEnd w:id="154"/>
    <w:bookmarkStart w:name="z9237" w:id="1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Классный журнал при 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</w:t>
      </w:r>
    </w:p>
    <w:bookmarkEnd w:id="15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238" w:id="15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156"/>
        </w:tc>
        <w:tc>
          <w:tcPr>
            <w:tcW w:w="0" w:type="auto"/>
            <w:gridSpan w:val="9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предмета _______________________________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обучающегося</w:t>
            </w:r>
          </w:p>
        </w:tc>
        <w:tc>
          <w:tcPr>
            <w:tcW w:w="0" w:type="auto"/>
            <w:gridSpan w:val="7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 далее до 26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9279" w:id="157"/>
      <w:r>
        <w:rPr>
          <w:rFonts w:ascii="Times New Roman"/>
          <w:b w:val="false"/>
          <w:i w:val="false"/>
          <w:color w:val="000000"/>
          <w:sz w:val="28"/>
        </w:rPr>
        <w:t>
      и далее</w:t>
      </w:r>
    </w:p>
    <w:bookmarkEnd w:id="1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10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 ____________________________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7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Расчет оценки за четверть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Темы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Домашнее задание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289" w:id="15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Баллы суммативного оценивания за разделы учебной программы в четверти (далее - СОР)</w:t>
            </w:r>
          </w:p>
          <w:bookmarkEnd w:id="158"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Балл суммативного оценивания за четверть (далее – СОЧ)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% СОР (макс 50%)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% СОЧ (максимальный 50%)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Сумма %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за четверть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299" w:id="15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СОР 1</w:t>
            </w:r>
          </w:p>
          <w:bookmarkEnd w:id="159"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СОР 2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СОР 3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СОР 4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312" w:id="16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Максимальные баллы</w:t>
            </w:r>
          </w:p>
          <w:bookmarkEnd w:id="160"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360" w:id="1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сдаче Президентских тестов физической подготовленности</w:t>
      </w:r>
    </w:p>
    <w:bookmarkEnd w:id="161"/>
    <w:bookmarkStart w:name="z9361" w:id="1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(заполняется педагогом физической культуры в 5-ых, 10-ых и 12-ых классах)</w:t>
      </w:r>
    </w:p>
    <w:bookmarkEnd w:id="16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362" w:id="16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163"/>
        </w:tc>
        <w:tc>
          <w:tcPr>
            <w:tcW w:w="205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обучающегося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Уровни физической подготовленности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Вид значка и грамоты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сдачи президентских тестов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Президентский уровень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Национальный уровень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375" w:id="16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164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382" w:id="16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165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389" w:id="16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166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9396" w:id="167"/>
      <w:r>
        <w:rPr>
          <w:rFonts w:ascii="Times New Roman"/>
          <w:b w:val="false"/>
          <w:i w:val="false"/>
          <w:color w:val="000000"/>
          <w:sz w:val="28"/>
        </w:rPr>
        <w:t>
      и далее</w:t>
      </w:r>
    </w:p>
    <w:bookmarkEnd w:id="1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(левая сторона)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9398" w:id="168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Журнал факультативных занятий, надомного обучения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(район, город, 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(название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(класс) ________________________ 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учебный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(левая сторона)</w:t>
      </w:r>
    </w:p>
    <w:bookmarkStart w:name="z9399" w:id="1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Наименование факультативного курса ______________________</w:t>
      </w:r>
    </w:p>
    <w:bookmarkEnd w:id="16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00" w:id="17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170"/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обучающегося</w:t>
            </w:r>
          </w:p>
        </w:tc>
        <w:tc>
          <w:tcPr>
            <w:tcW w:w="0" w:type="auto"/>
            <w:gridSpan w:val="9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Месяц, число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 далее, всего 26 колонок</w:t>
            </w: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9440" w:id="171"/>
      <w:r>
        <w:rPr>
          <w:rFonts w:ascii="Times New Roman"/>
          <w:b w:val="false"/>
          <w:i w:val="false"/>
          <w:color w:val="000000"/>
          <w:sz w:val="28"/>
        </w:rPr>
        <w:t>
      и далее до конца страницы.</w:t>
      </w:r>
    </w:p>
    <w:bookmarkEnd w:id="1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bookmarkStart w:name="z9441" w:id="1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Фамилия, имя, отчество (при его наличии) педагога_______________________</w:t>
      </w:r>
    </w:p>
    <w:bookmarkEnd w:id="17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42" w:id="17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Месяц, день</w:t>
            </w:r>
          </w:p>
          <w:bookmarkEnd w:id="173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 факультативного занятия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Задания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Критерии педагога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457" w:id="1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 далее до конца страницы.</w:t>
      </w:r>
    </w:p>
    <w:bookmarkEnd w:id="174"/>
    <w:bookmarkStart w:name="z9458" w:id="1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Журнал факультативных занятий, надомного обучения является основным документом учета работы факультативных групп и ведется в основных и средних школах по каждому факультативному курсу. Журнал факультативных занятий, надомного обучения при 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</w:t>
      </w:r>
    </w:p>
    <w:bookmarkEnd w:id="17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9460" w:id="176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</w:t>
      </w:r>
    </w:p>
    <w:bookmarkEnd w:id="1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Краткосрочный (поурочный) план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(тема урока)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61" w:id="17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Раздел</w:t>
            </w:r>
          </w:p>
          <w:bookmarkEnd w:id="177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64" w:id="17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(при его наличии) педагога</w:t>
            </w:r>
          </w:p>
          <w:bookmarkEnd w:id="178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67" w:id="17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Дата </w:t>
            </w:r>
          </w:p>
          <w:bookmarkEnd w:id="179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70" w:id="18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Класс </w:t>
            </w:r>
          </w:p>
          <w:bookmarkEnd w:id="180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присутствующих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отсутствующих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74" w:id="18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Тема урока</w:t>
            </w:r>
          </w:p>
          <w:bookmarkEnd w:id="181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77" w:id="18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Цели обучения в соответствии</w:t>
            </w:r>
          </w:p>
          <w:bookmarkEnd w:id="18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 учебной программой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81" w:id="18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Цели урока</w:t>
            </w:r>
          </w:p>
          <w:bookmarkEnd w:id="183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484" w:id="1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Ход урока</w:t>
      </w:r>
    </w:p>
    <w:bookmarkEnd w:id="18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485" w:id="18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Этап урока/ Время</w:t>
            </w:r>
          </w:p>
          <w:bookmarkEnd w:id="185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Действия педагога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Действия ученика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Оценивание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Ресурсы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503" w:id="1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Данные пункты плана урока являются обязательными. Согласно </w:t>
      </w:r>
      <w:r>
        <w:rPr>
          <w:rFonts w:ascii="Times New Roman"/>
          <w:b w:val="false"/>
          <w:i w:val="false"/>
          <w:color w:val="000000"/>
          <w:sz w:val="28"/>
        </w:rPr>
        <w:t>подпункту 1)</w:t>
      </w:r>
      <w:r>
        <w:rPr>
          <w:rFonts w:ascii="Times New Roman"/>
          <w:b w:val="false"/>
          <w:i w:val="false"/>
          <w:color w:val="000000"/>
          <w:sz w:val="28"/>
        </w:rPr>
        <w:t xml:space="preserve"> пункта 1 статьи 7 Закона Республики Казахстан "О статусе педагога" педагог выбирает способы и формы организации профессиональной деятельности при условии соблюдения требований государственного общеобязательного стандарта соответствующего уровня образования, утвержденного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просвещения Республики Казахстан от 3 августа 2022 года № 348 "Об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образования" (зарегистрирован в Реестре государственной регистрации нормативных правовых актов Республики Казахстан под № 29031).</w:t>
      </w:r>
    </w:p>
    <w:bookmarkEnd w:id="186"/>
    <w:bookmarkStart w:name="z9504" w:id="1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наличии в классе обучающихся с особыми образовательными потребностями предусматриваются действия по адаптации и реализации индивидуальных программ, одобренных методическими объединениями.</w:t>
      </w:r>
    </w:p>
    <w:bookmarkEnd w:id="18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506" w:id="18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Среднесрочный (календарно-тематический) план по предметам</w:t>
      </w:r>
    </w:p>
    <w:bookmarkEnd w:id="188"/>
    <w:p>
      <w:pPr>
        <w:spacing w:after="0"/>
        <w:ind w:left="0"/>
        <w:jc w:val="both"/>
      </w:pPr>
      <w:bookmarkStart w:name="z9507" w:id="189"/>
      <w:r>
        <w:rPr>
          <w:rFonts w:ascii="Times New Roman"/>
          <w:b w:val="false"/>
          <w:i w:val="false"/>
          <w:color w:val="000000"/>
          <w:sz w:val="28"/>
        </w:rPr>
        <w:t>
      ____________ дисциплина ___________ класс</w:t>
      </w:r>
    </w:p>
    <w:bookmarkEnd w:id="1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Итого: _____ часов, в неделю:___часов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08" w:id="1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190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09" w:id="19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Раздел/</w:t>
            </w:r>
          </w:p>
          <w:bookmarkEnd w:id="19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Сквозные темы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 урока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Цели обучения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17" w:id="19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І четверть</w:t>
            </w:r>
          </w:p>
          <w:bookmarkEnd w:id="192"/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36" w:id="19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ІІ четверть</w:t>
            </w:r>
          </w:p>
          <w:bookmarkEnd w:id="193"/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55" w:id="19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ІІІ четверть </w:t>
            </w:r>
          </w:p>
          <w:bookmarkEnd w:id="194"/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74" w:id="19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ІV четверть</w:t>
            </w:r>
          </w:p>
          <w:bookmarkEnd w:id="195"/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594" w:id="19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наставничества на ___________ учебный год</w:t>
      </w:r>
      <w:r>
        <w:br/>
      </w:r>
      <w:r>
        <w:rPr>
          <w:rFonts w:ascii="Times New Roman"/>
          <w:b/>
          <w:i w:val="false"/>
          <w:color w:val="000000"/>
        </w:rPr>
        <w:t>Сведения о молодом специалисте</w:t>
      </w:r>
    </w:p>
    <w:bookmarkEnd w:id="19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95" w:id="19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(при его наличии)</w:t>
            </w:r>
          </w:p>
          <w:bookmarkEnd w:id="19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598" w:id="19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Образование</w:t>
            </w:r>
          </w:p>
          <w:bookmarkEnd w:id="198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01" w:id="19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Какое учебное заведение окончил, когда </w:t>
            </w:r>
          </w:p>
          <w:bookmarkEnd w:id="199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04" w:id="20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Итоги педагогической практики</w:t>
            </w:r>
          </w:p>
          <w:bookmarkEnd w:id="200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07" w:id="20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Должность</w:t>
            </w:r>
          </w:p>
          <w:bookmarkEnd w:id="201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10" w:id="20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Классы, в которых работает молодой педагог</w:t>
            </w:r>
          </w:p>
          <w:bookmarkEnd w:id="202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13" w:id="20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Классное руководство</w:t>
            </w:r>
          </w:p>
          <w:bookmarkEnd w:id="203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616" w:id="20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 педагоге, практикующем наставничество</w:t>
      </w:r>
    </w:p>
    <w:bookmarkEnd w:id="20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17" w:id="20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(при его наличии)</w:t>
            </w:r>
          </w:p>
          <w:bookmarkEnd w:id="205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20" w:id="20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Образование</w:t>
            </w:r>
          </w:p>
          <w:bookmarkEnd w:id="206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23" w:id="20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Какое учебное заведение и когда окончил </w:t>
            </w:r>
          </w:p>
          <w:bookmarkEnd w:id="20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26" w:id="20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Специальность по диплому</w:t>
            </w:r>
          </w:p>
          <w:bookmarkEnd w:id="208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29" w:id="20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Педагогический стаж</w:t>
            </w:r>
          </w:p>
          <w:bookmarkEnd w:id="209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32" w:id="21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Должность</w:t>
            </w:r>
          </w:p>
          <w:bookmarkEnd w:id="210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35" w:id="21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Классы, в которых работает наставник</w:t>
            </w:r>
          </w:p>
          <w:bookmarkEnd w:id="211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38" w:id="21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Квалификационная категория</w:t>
            </w:r>
          </w:p>
          <w:bookmarkEnd w:id="212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41" w:id="21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Цель работы</w:t>
            </w:r>
          </w:p>
          <w:bookmarkEnd w:id="213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44" w:id="21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Задачи</w:t>
            </w:r>
          </w:p>
          <w:bookmarkEnd w:id="214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47" w:id="21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Основные направления работы</w:t>
            </w:r>
          </w:p>
          <w:bookmarkEnd w:id="215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48" w:id="21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работа с нормативной правовой документацией, используемой в работе;</w:t>
            </w:r>
          </w:p>
          <w:bookmarkEnd w:id="21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помощь в работе со школьной документацией;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консультации по составлению и реализации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рабочей программы, планов учебных занятий;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помощь в организации учебных занятий;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помощь в составлении и анализе диагностических работ;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взаимопосещение уроков.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56" w:id="21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</w:t>
            </w:r>
          </w:p>
          <w:bookmarkEnd w:id="21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57" w:id="21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педагогической деятельности молодого специалиста;</w:t>
            </w:r>
          </w:p>
          <w:bookmarkEnd w:id="21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совместный отчет о проделанной работе.</w:t>
            </w:r>
          </w:p>
        </w:tc>
      </w:tr>
    </w:tbl>
    <w:bookmarkStart w:name="z9660" w:id="21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Мероприятия по планированию, организации и содержанию деятельности педагога, практикующего наставничество</w:t>
      </w:r>
    </w:p>
    <w:bookmarkEnd w:id="21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61" w:id="22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220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 деятельности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Формы работы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9677" w:id="221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</w:t>
      </w:r>
    </w:p>
    <w:bookmarkEnd w:id="2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Анализ по итогам проведения суммативного оценивания за раздел (далее - СОР) и суммативного оценивания за четверть (далее - СОЧ), который формируется автоматически из автоматизированной информационной системы (в случае отсутствия информационных систем – бумажно).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 ______ четверть по предмету 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Класс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Количество учащихся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Педагог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Цель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Анализ результатов СОР и СОЧ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678" w:id="22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Предмет</w:t>
            </w:r>
          </w:p>
          <w:bookmarkEnd w:id="222"/>
        </w:tc>
        <w:tc>
          <w:tcPr>
            <w:tcW w:w="0" w:type="auto"/>
            <w:gridSpan w:val="2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Ученик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Максимальный балл</w:t>
            </w: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Процентное содержание баллов суммативного оценивания</w:t>
            </w:r>
          </w:p>
        </w:tc>
        <w:tc>
          <w:tcPr>
            <w:tcW w:w="111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% качества</w:t>
            </w:r>
          </w:p>
        </w:tc>
        <w:tc>
          <w:tcPr>
            <w:tcW w:w="111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% успеваемости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низкий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средний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высокий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0-39%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40-84%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85-100%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03" w:id="22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223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учеников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19" w:id="22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СОР 1</w:t>
            </w:r>
          </w:p>
          <w:bookmarkEnd w:id="224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28" w:id="22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СОР 2</w:t>
            </w:r>
          </w:p>
          <w:bookmarkEnd w:id="225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37" w:id="22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СОЧ</w:t>
            </w:r>
          </w:p>
          <w:bookmarkEnd w:id="226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Достигнутые цели</w:t>
            </w: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Цели, вызвавшие затруднения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59" w:id="22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СОР 1</w:t>
            </w:r>
          </w:p>
          <w:bookmarkEnd w:id="227"/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63" w:id="22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СОР 2</w:t>
            </w:r>
          </w:p>
          <w:bookmarkEnd w:id="228"/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67" w:id="2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СОЧ</w:t>
            </w:r>
          </w:p>
          <w:bookmarkEnd w:id="229"/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771" w:id="2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Анализ результатов СОР и СОЧ показал следующий уровень знаний у обучающихся:</w:t>
      </w:r>
    </w:p>
    <w:bookmarkEnd w:id="230"/>
    <w:bookmarkStart w:name="z9772" w:id="2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высокий (В): 85-100%;</w:t>
      </w:r>
    </w:p>
    <w:bookmarkEnd w:id="231"/>
    <w:bookmarkStart w:name="z9773" w:id="2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средний (С): 40-84%;</w:t>
      </w:r>
    </w:p>
    <w:bookmarkEnd w:id="232"/>
    <w:bookmarkStart w:name="z9774" w:id="2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низкий (Н): 0-39%.</w:t>
      </w:r>
    </w:p>
    <w:bookmarkEnd w:id="233"/>
    <w:p>
      <w:pPr>
        <w:spacing w:after="0"/>
        <w:ind w:left="0"/>
        <w:jc w:val="both"/>
      </w:pPr>
      <w:bookmarkStart w:name="z9775" w:id="234"/>
      <w:r>
        <w:rPr>
          <w:rFonts w:ascii="Times New Roman"/>
          <w:b w:val="false"/>
          <w:i w:val="false"/>
          <w:color w:val="000000"/>
          <w:sz w:val="28"/>
        </w:rPr>
        <w:t>
      2. Перечень затруднений, которые возникли у обучающихся при выполнении заданий:</w:t>
      </w:r>
    </w:p>
    <w:bookmarkEnd w:id="2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 Причины указанных выше затруднений у обучающихся при выполнении заданий: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4. Планируемая работа по итогам анализа результатов СОР и СОЧ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(при необходимости с указанием фамилии, имени, отчества (при его наличии) обучающихся).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педагога________________________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777" w:id="23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работы классного руководителя</w:t>
      </w:r>
    </w:p>
    <w:bookmarkEnd w:id="23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78" w:id="2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236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выполнения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Форма завершения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83" w:id="23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1.</w:t>
            </w:r>
          </w:p>
          <w:bookmarkEnd w:id="237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Составление и реализация плана воспитательной работы класса (форма плана воспитательной работы определяется школьным методическим объединением классных руководителей)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течение учебного года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План, материалы мероприятий, анализ воспитательной работы (в бумажном или электронном формате)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88" w:id="23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2.</w:t>
            </w:r>
          </w:p>
          <w:bookmarkEnd w:id="23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Формирование социального паспорта класса по утвержденной руководителем организации образования форме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Сентябрь-октябрь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Социальный паспорт (заполняется в электронном формате в информационной системе "Национальная образовательная база данных") 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93" w:id="23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3.</w:t>
            </w:r>
          </w:p>
          <w:bookmarkEnd w:id="239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Работа с родителями или другими законными представителями ребенка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 мере необходимости в течение учебного года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Протоколы родительских собраний (в бумажном или электронном формате)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798" w:id="24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4.</w:t>
            </w:r>
          </w:p>
          <w:bookmarkEnd w:id="240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Ведение классного журнала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Постоянно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Классный журнал (в бумажном или электронном формате)</w:t>
            </w:r>
          </w:p>
        </w:tc>
      </w:tr>
    </w:tbl>
    <w:p>
      <w:pPr>
        <w:spacing w:after="0"/>
        <w:ind w:left="0"/>
        <w:jc w:val="both"/>
      </w:pPr>
      <w:bookmarkStart w:name="z9803" w:id="241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 Форма</w:t>
      </w:r>
    </w:p>
    <w:bookmarkEnd w:id="2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Табель успеваемости обучающегося 1-4 классов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столица, район, город, 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 и имя обучающегося)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"______" ________ класс/учебный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04" w:id="24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Периоды учебного года</w:t>
            </w:r>
          </w:p>
          <w:bookmarkEnd w:id="242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Обучение грамоте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Родной язык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Родная литература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Казахский язык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Русский язык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Иностранный язык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Математика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Естествозание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Познание мира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Музыка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Художественный труд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Физкультура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18" w:id="24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 четверть</w:t>
            </w:r>
          </w:p>
          <w:bookmarkEnd w:id="243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32" w:id="24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 четверть</w:t>
            </w:r>
          </w:p>
          <w:bookmarkEnd w:id="244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46" w:id="24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 четверть</w:t>
            </w:r>
          </w:p>
          <w:bookmarkEnd w:id="245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60" w:id="24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 четверть</w:t>
            </w:r>
          </w:p>
          <w:bookmarkEnd w:id="246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74" w:id="24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Итоговая оценка</w:t>
            </w:r>
          </w:p>
          <w:bookmarkEnd w:id="247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88" w:id="24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Решение педагогического совета</w:t>
            </w:r>
          </w:p>
          <w:bookmarkEnd w:id="248"/>
        </w:tc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9891" w:id="249"/>
      <w:r>
        <w:rPr>
          <w:rFonts w:ascii="Times New Roman"/>
          <w:b w:val="false"/>
          <w:i w:val="false"/>
          <w:color w:val="000000"/>
          <w:sz w:val="28"/>
        </w:rPr>
        <w:t>
      Продолжение</w:t>
      </w:r>
    </w:p>
    <w:bookmarkEnd w:id="2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Руководитель организации среднего образования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 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                        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Классный руководитель 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(фамилия, имя, отчество (при его наличии)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печати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>
        <w:trPr>
          <w:trHeight w:val="30" w:hRule="atLeast"/>
        </w:trPr>
        <w:tc>
          <w:tcPr>
            <w:tcW w:w="136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892" w:id="25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Информатика (ИКТ)</w:t>
            </w:r>
          </w:p>
          <w:bookmarkEnd w:id="250"/>
        </w:tc>
        <w:tc>
          <w:tcPr>
            <w:tcW w:w="0" w:type="auto"/>
            <w:gridSpan w:val="2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Предметы по выбору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Поведение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уроков</w:t>
            </w:r>
          </w:p>
        </w:tc>
        <w:tc>
          <w:tcPr>
            <w:tcW w:w="13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родителя или другого законного представителя ребенка</w:t>
            </w:r>
          </w:p>
        </w:tc>
        <w:tc>
          <w:tcPr>
            <w:tcW w:w="13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педагога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 них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937" w:id="2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Табель успеваемости обучающегося при подключении организации образования к электронной системе заполняется в электронном формате, заполнение его в бумажном варианте не допускается.</w:t>
      </w:r>
    </w:p>
    <w:bookmarkEnd w:id="251"/>
    <w:bookmarkStart w:name="z9938" w:id="2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итогам учебного года табель успеваемости обучающегося выгружается из информационной системы, заверяется подписью директора и печатью организации образования.</w:t>
      </w:r>
    </w:p>
    <w:bookmarkEnd w:id="252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9940" w:id="253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2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Табель успеваемости обучающегося 5-11 (12) классов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столица, район, город, 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 и имя обучающегося)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"______" ________ класс/учебный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941" w:id="25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Периоды учебного года</w:t>
            </w:r>
          </w:p>
          <w:bookmarkEnd w:id="254"/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предметов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Казахский язык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Казахская литература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Русский язык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Русская литература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Родной язык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Родная литература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952" w:id="25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 четверть</w:t>
            </w:r>
          </w:p>
          <w:bookmarkEnd w:id="255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960" w:id="25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 четверть</w:t>
            </w:r>
          </w:p>
          <w:bookmarkEnd w:id="256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968" w:id="25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 четверть</w:t>
            </w:r>
          </w:p>
          <w:bookmarkEnd w:id="257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976" w:id="25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 четверть</w:t>
            </w:r>
          </w:p>
          <w:bookmarkEnd w:id="258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984" w:id="25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Годовая оценка</w:t>
            </w:r>
          </w:p>
          <w:bookmarkEnd w:id="259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992" w:id="26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Экзаменационная оценка</w:t>
            </w:r>
          </w:p>
          <w:bookmarkEnd w:id="260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00" w:id="26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Итоговая оценка</w:t>
            </w:r>
          </w:p>
          <w:bookmarkEnd w:id="261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08" w:id="26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Решение педагогического совета</w:t>
            </w:r>
          </w:p>
          <w:bookmarkEnd w:id="262"/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0011" w:id="2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</w:t>
      </w:r>
    </w:p>
    <w:bookmarkEnd w:id="26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12" w:id="26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Периоды учебного года</w:t>
            </w:r>
          </w:p>
          <w:bookmarkEnd w:id="264"/>
        </w:tc>
        <w:tc>
          <w:tcPr>
            <w:tcW w:w="0" w:type="auto"/>
            <w:gridSpan w:val="7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предметов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Иностранный язык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Математика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Алгебра и начала анализа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Геометрия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Информатика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Естествознание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География</w:t>
            </w: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24" w:id="26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 четверть</w:t>
            </w:r>
          </w:p>
          <w:bookmarkEnd w:id="265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33" w:id="26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 четверть</w:t>
            </w:r>
          </w:p>
          <w:bookmarkEnd w:id="266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42" w:id="26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 четверть</w:t>
            </w:r>
          </w:p>
          <w:bookmarkEnd w:id="267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51" w:id="26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 четверть</w:t>
            </w:r>
          </w:p>
          <w:bookmarkEnd w:id="268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60" w:id="26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Годовая оценка</w:t>
            </w:r>
          </w:p>
          <w:bookmarkEnd w:id="269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69" w:id="27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Экзаменационная оценка</w:t>
            </w:r>
          </w:p>
          <w:bookmarkEnd w:id="270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78" w:id="27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Итоговая оценка</w:t>
            </w:r>
          </w:p>
          <w:bookmarkEnd w:id="271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87" w:id="27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Решение</w:t>
            </w:r>
          </w:p>
          <w:bookmarkEnd w:id="27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педагогического совета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0092" w:id="273"/>
      <w:r>
        <w:rPr>
          <w:rFonts w:ascii="Times New Roman"/>
          <w:b w:val="false"/>
          <w:i w:val="false"/>
          <w:color w:val="000000"/>
          <w:sz w:val="28"/>
        </w:rPr>
        <w:t>
      Директор организации среднего образования</w:t>
      </w:r>
    </w:p>
    <w:bookmarkEnd w:id="2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Классный руководитель _____________________________________ 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(фамилия, имя, отчество (при его наличии)      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печати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93" w:id="27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Наименование предметов</w:t>
            </w:r>
          </w:p>
          <w:bookmarkEnd w:id="274"/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095" w:id="27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Биология</w:t>
            </w:r>
          </w:p>
          <w:bookmarkEnd w:id="275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Химия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Физика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История Казахстана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Всемирная история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Основы права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0123" w:id="2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27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124" w:id="27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Музыка</w:t>
            </w:r>
          </w:p>
          <w:bookmarkEnd w:id="277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Художественный труд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Физическая культура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Начальная военная и технологическая подготовка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0144" w:id="2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27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145" w:id="27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Предметы по выбору</w:t>
            </w:r>
          </w:p>
          <w:bookmarkEnd w:id="279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Поведение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родителя или другого законного представителя ребенка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классного руководителя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0174" w:id="2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Табель успеваемости обучающегося при подключении организации образования к электронной системе заполняется в электронном формате, заполнение его в бумажном варианте не допускается.</w:t>
      </w:r>
    </w:p>
    <w:bookmarkEnd w:id="280"/>
    <w:bookmarkStart w:name="z10175" w:id="2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итогам учебного года табель успеваемости обучающегося выгружается из информационной системы, заверяется подписью директора и печатью организации образования.</w:t>
      </w:r>
    </w:p>
    <w:bookmarkEnd w:id="28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0177" w:id="282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2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для фотографии</w:t>
      </w:r>
    </w:p>
    <w:bookmarkStart w:name="z10178" w:id="28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Личное дело обучающегося № ________</w:t>
      </w:r>
    </w:p>
    <w:bookmarkEnd w:id="283"/>
    <w:p>
      <w:pPr>
        <w:spacing w:after="0"/>
        <w:ind w:left="0"/>
        <w:jc w:val="both"/>
      </w:pPr>
      <w:bookmarkStart w:name="z10179" w:id="284"/>
      <w:r>
        <w:rPr>
          <w:rFonts w:ascii="Times New Roman"/>
          <w:b w:val="false"/>
          <w:i w:val="false"/>
          <w:color w:val="000000"/>
          <w:sz w:val="28"/>
        </w:rPr>
        <w:t>
      Фамилия______________________________________________________</w:t>
      </w:r>
    </w:p>
    <w:bookmarkEnd w:id="2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Имя 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Отчество (при его наличии)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Число, месяц, год рождения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Домашний адрес_______________________________________________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 Пол: мужской, женский___________ (подчеркнуть)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 Родился____________________________________ (число, месяц, год)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Основание: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Свидетельство о рождении № ___ от ____________ серия № 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 Фамилия, имя, отчество (при его наличии) родителей или других законных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представителей ребенка: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4. Национальность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5. Где воспитывался /обучался до поступления в первый класс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6. Отметка о выбытии из организации среднего образования: когда, куда, причины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Примечание: Личное дело обучающегося (далее – Личное дело) ведется на каждого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ученика с момента поступления в организацию среднего образования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 до ее окончания (выбытия).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 период обучения в 10-11 (12) классах аттестат об окончании основной средней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школы обучающегося находится в Личном деле.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Личные дела в 1-4 классах ведутся педагогами, 5-11 (12) классах – классными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руководителями.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Личное дело обучающегося хранится в школе в течение обучения учащегося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 три года после окончания школы.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 личному делу обучающихся прилагаются: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1) копия свидетельства о рождении;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2) 2 фотографии размером 3х4;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3) медицинская карта (требуется при поступлении в школу), хранящаяся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 медицинском кабинете школы;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4) табель успеваемости в каждом классе.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 конце учебного года в Личное дело заносится запись в соответствии с оценками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 всем предметам; успехи, достигнутые обучающимися, и количество пропущенных уроков.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При переходе из одной школы в другую, родителям или другим законным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представителям ребенка передается Личное дело с записью "Выбыл из 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школы", закрепленной подписью директора и печатью школы.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Для регистрации в алфавитной книге Личное дело каждого обучающегося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пронумеровывается.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Личные дела хранятся у ответственного лица, определенного приказом директора школы.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Личное дело при подключении организации образования к электронной системе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заполняется только в электронном формате, заполнение его в бумажном варианте не требуется.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181" w:id="2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работы социального педагога на учебный год</w:t>
      </w:r>
    </w:p>
    <w:bookmarkEnd w:id="28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182" w:id="28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286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выполнения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Ответственные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Формы отчета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188" w:id="28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І. Проведение социальной паспортизации классов, школы</w:t>
            </w:r>
          </w:p>
          <w:bookmarkEnd w:id="287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196" w:id="28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II. Работа по охране прав детства</w:t>
            </w:r>
          </w:p>
          <w:bookmarkEnd w:id="288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04" w:id="28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III. Индивидуально-профилактическая работа с учащимися, состоящими на разных формах учета</w:t>
            </w:r>
          </w:p>
          <w:bookmarkEnd w:id="289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12" w:id="2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IV. Работа по взаимодействию с педагогическим коллективом и</w:t>
            </w:r>
          </w:p>
          <w:bookmarkEnd w:id="2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взаимодействию с внешними организациями (отдел по делам несовершеннолетных,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Комиссия по делам несовершеннолетных, органы опеки и попечительства)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22" w:id="29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V. Профилактическая работа с родителями (семьей) или другими законными представителями обучающихся</w:t>
            </w:r>
          </w:p>
          <w:bookmarkEnd w:id="291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30" w:id="29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VI. Диагностико-аналитическая деятельность</w:t>
            </w:r>
          </w:p>
          <w:bookmarkEnd w:id="292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239" w:id="2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Социальный паспорт школы</w:t>
      </w:r>
    </w:p>
    <w:bookmarkEnd w:id="29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40" w:id="29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294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Социальные категории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%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учащихся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 типу семьи: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55" w:id="29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295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Полные семьи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60" w:id="29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296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Неполные семьи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65" w:id="29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297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Нет матери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70" w:id="29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</w:t>
            </w:r>
          </w:p>
          <w:bookmarkEnd w:id="29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Нет отца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75" w:id="29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5</w:t>
            </w:r>
          </w:p>
          <w:bookmarkEnd w:id="299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Многодетные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80" w:id="30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6</w:t>
            </w:r>
          </w:p>
          <w:bookmarkEnd w:id="300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Малообеспеченные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85" w:id="30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7</w:t>
            </w:r>
          </w:p>
          <w:bookmarkEnd w:id="301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Сироты, дети, оставшиеся без попечения родителей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90" w:id="30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8</w:t>
            </w:r>
          </w:p>
          <w:bookmarkEnd w:id="302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Дети с инвалидностью, дети с особыми образовательными потребностями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295" w:id="30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9</w:t>
            </w:r>
          </w:p>
          <w:bookmarkEnd w:id="303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Учащиеся, не имеющие гражданства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00" w:id="30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10</w:t>
            </w:r>
          </w:p>
          <w:bookmarkEnd w:id="304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Учащиеся-граждане другого государства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05" w:id="30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11</w:t>
            </w:r>
          </w:p>
          <w:bookmarkEnd w:id="305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Стоит на учете в отделе по делам несовершеннолетних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10" w:id="30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12</w:t>
            </w:r>
          </w:p>
          <w:bookmarkEnd w:id="306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Стоит на учете внутришкольного контроля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Образование родителей или других законных представителей учащегося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20" w:id="30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07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Высшее, послевузовское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25" w:id="30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30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Техническое и профессиональное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30" w:id="30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309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Среднее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336" w:id="3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об учащихся школы</w:t>
      </w:r>
    </w:p>
    <w:bookmarkEnd w:id="31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37" w:id="31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311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ребенка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рождения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Национальность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родите лей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Образование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Место работы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Адрес, теле фон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Социальный статус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46" w:id="31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Состав семьи</w:t>
            </w:r>
          </w:p>
          <w:bookmarkEnd w:id="31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(кол-во)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49" w:id="31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13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0361" w:id="314"/>
      <w:r>
        <w:rPr>
          <w:rFonts w:ascii="Times New Roman"/>
          <w:b w:val="false"/>
          <w:i w:val="false"/>
          <w:color w:val="000000"/>
          <w:sz w:val="28"/>
        </w:rPr>
        <w:t>
      План работы педагога-психолога на учебный год</w:t>
      </w:r>
    </w:p>
    <w:bookmarkEnd w:id="3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Цели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Задачи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62" w:id="31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№п/п</w:t>
            </w:r>
          </w:p>
          <w:bookmarkEnd w:id="315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Направление деятельности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Целевая группа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 исполнения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Форма завершения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Ответственные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Отметка об исполнении</w:t>
            </w: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398" w:id="31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Аналитические отчеты о деятельности психологической службы за полугодие и год</w:t>
            </w:r>
          </w:p>
          <w:bookmarkEnd w:id="316"/>
        </w:tc>
      </w:tr>
    </w:tbl>
    <w:bookmarkStart w:name="z10400" w:id="3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 учета консультациий педагога-психолога</w:t>
      </w:r>
    </w:p>
    <w:bookmarkEnd w:id="31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01" w:id="31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Дата</w:t>
            </w:r>
          </w:p>
          <w:bookmarkEnd w:id="318"/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Консультируемый</w:t>
            </w:r>
          </w:p>
        </w:tc>
        <w:tc>
          <w:tcPr>
            <w:tcW w:w="153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Запрос</w:t>
            </w:r>
          </w:p>
        </w:tc>
        <w:tc>
          <w:tcPr>
            <w:tcW w:w="153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Рекомендации</w:t>
            </w:r>
          </w:p>
        </w:tc>
        <w:tc>
          <w:tcPr>
            <w:tcW w:w="153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Примечания</w:t>
            </w:r>
          </w:p>
        </w:tc>
        <w:tc>
          <w:tcPr>
            <w:tcW w:w="153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Консультант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Возраст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(класс)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пол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имя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438" w:id="3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графе "Рекомендации" кратко описывается процесс и результат работы.</w:t>
      </w:r>
    </w:p>
    <w:bookmarkEnd w:id="319"/>
    <w:bookmarkStart w:name="z10439" w:id="3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Ведется единый журнал вне зависимости от количества педагогов-психологов в организации образования.</w:t>
      </w:r>
    </w:p>
    <w:bookmarkEnd w:id="32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0441" w:id="321"/>
      <w:r>
        <w:rPr>
          <w:rFonts w:ascii="Times New Roman"/>
          <w:b w:val="false"/>
          <w:i w:val="false"/>
          <w:color w:val="000000"/>
          <w:sz w:val="28"/>
        </w:rPr>
        <w:t>
      Титульный лист</w:t>
      </w:r>
    </w:p>
    <w:bookmarkEnd w:id="3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Руководитель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"____" ___________20___год</w:t>
            </w:r>
          </w:p>
        </w:tc>
      </w:tr>
    </w:tbl>
    <w:bookmarkStart w:name="z10443" w:id="32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воспитательной работы</w:t>
      </w:r>
    </w:p>
    <w:bookmarkEnd w:id="322"/>
    <w:bookmarkStart w:name="z10444" w:id="32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(для организаций среднего, технического и профессионального, послесреднего образования)</w:t>
      </w:r>
    </w:p>
    <w:bookmarkEnd w:id="323"/>
    <w:p>
      <w:pPr>
        <w:spacing w:after="0"/>
        <w:ind w:left="0"/>
        <w:jc w:val="both"/>
      </w:pPr>
      <w:bookmarkStart w:name="z10445" w:id="324"/>
      <w:r>
        <w:rPr>
          <w:rFonts w:ascii="Times New Roman"/>
          <w:b w:val="false"/>
          <w:i w:val="false"/>
          <w:color w:val="000000"/>
          <w:sz w:val="28"/>
        </w:rPr>
        <w:t>
      на ________ учебный год</w:t>
      </w:r>
    </w:p>
    <w:bookmarkEnd w:id="3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Педагог 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Группа/Класс 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(указать наименование группы/класса)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План мероприятий по направлениям воспитательной работы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46" w:id="32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325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мероприятия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Форма завершения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Ответственные исполнители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 исполнения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52" w:id="32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I. Нормативное правовое обеспечение воспитания</w:t>
            </w:r>
          </w:p>
          <w:bookmarkEnd w:id="326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60" w:id="32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II. Научно-методическое и информационное обеспечение</w:t>
            </w:r>
          </w:p>
          <w:bookmarkEnd w:id="327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68" w:id="32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III. Механизмы реализации: мероприятия по приоритетным направлениям воспитания</w:t>
            </w:r>
          </w:p>
          <w:bookmarkEnd w:id="328"/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70" w:id="3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1. Направление: Воспитание казахстанского патриотизма и гражданственности, правовое воспитание</w:t>
            </w:r>
          </w:p>
          <w:bookmarkEnd w:id="3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Формирование патриотического сознания и самосознания детей и молодежи, воспитание уважения к Конституции Республики Казахстан, государственной символике, формирование правовой культуры, осознанного отношения к своим правам и обязанностям.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79" w:id="33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2. Направление: Духовно-нравственное воспитание</w:t>
            </w:r>
          </w:p>
          <w:bookmarkEnd w:id="33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Формирование глубокого понимания ценностных основ "Рухани жаңғыру" о возрождении духовно-нравственных и этических принципов личности, ее моральных качеств и установок, согласующихся с общечеловеческими ценностями, нормами и традициями жизни казахстанского общества, духовно-нравственного воспитания.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88" w:id="33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3. Направление: Национальное воспитание</w:t>
            </w:r>
          </w:p>
          <w:bookmarkEnd w:id="33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Ориентация личности на общечеловеческие и национальные ценности, уважение к государственному языку, культуре народа Казахстана.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497" w:id="33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4. Направление: Семейное воспитание</w:t>
            </w:r>
          </w:p>
          <w:bookmarkEnd w:id="33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Формирование ценностей брака и уважения к членам семьи; культа семьи; понимания ценности здоровья для построения полноценной семьи; развитие преданности по отношению к родным и близким; формирование семейных традиций; бережного отношения к реликвиям и обычаям, святости материнства, ценности чувств – любви, верности, дружбы; просвещение родителей или других законных представителей ребенка, повышение их психолого-педагогической компетентности и ответственности за воспитание детей.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06" w:id="33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5. Направление: Трудовое, экономическое и экологическое воспитание</w:t>
            </w:r>
          </w:p>
          <w:bookmarkEnd w:id="33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Формирование осознанного отношения к профессиональному самоопределению, развитие экономического мышления и экологической культуры личности, любви к природе как к уникальной ценности; любви к родной природе как к малой Родине.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15" w:id="33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6. Направление: Интеллектуальное воспитание, воспитание информационной культуры</w:t>
            </w:r>
          </w:p>
          <w:bookmarkEnd w:id="33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Формирование мотивационного пространства, обеспечивающего развитие интеллектуальных возможностей, лидерских качеств и одаренности каждой личности, а также информационной культуры, в том числе по киберкультуре и кибергигиене детей.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24" w:id="33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7. Направление: Поликультурное и художественно-эстетическое воспитание</w:t>
            </w:r>
          </w:p>
          <w:bookmarkEnd w:id="33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Формирование общекультурных навыков поведения, развитие готовности личности к восприятию, освоению, оценке эстетических объектов в искусстве и действительности, создание в организациях образования поликультурной среды, в том числе через реализацию общенационального культурно-образовательного проекта "Дебатное движение школьников "Ұшқыр ой алаңы", формирование эстетического сознания, эстетического вкуса и чувства, художественно-эстетической восприимчивости к ценностям национальных культур народов.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33" w:id="3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8. Направление: Физическое воспитание, здоровый образ жизни</w:t>
            </w:r>
          </w:p>
          <w:bookmarkEnd w:id="3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Цель: Формирование ценности здорового образа жизни, физической культуры и спорта, физического совершенствования, ценности ответственного отношения к своему здоровью.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42" w:id="33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Другие направления</w:t>
            </w:r>
          </w:p>
          <w:bookmarkEnd w:id="337"/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0545" w:id="338"/>
      <w:r>
        <w:rPr>
          <w:rFonts w:ascii="Times New Roman"/>
          <w:b w:val="false"/>
          <w:i w:val="false"/>
          <w:color w:val="000000"/>
          <w:sz w:val="28"/>
        </w:rPr>
        <w:t>
      Программа развития школы (составляется на 5 лет)</w:t>
      </w:r>
    </w:p>
    <w:bookmarkEnd w:id="3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Паспорт программы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46" w:id="33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Наименование</w:t>
            </w:r>
          </w:p>
          <w:bookmarkEnd w:id="339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Программа развития школы на 20 __ -20 __ годы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49" w:id="34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Основания для разработки</w:t>
            </w:r>
          </w:p>
          <w:bookmarkEnd w:id="340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52" w:id="34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Основной разработчик</w:t>
            </w:r>
          </w:p>
          <w:bookmarkEnd w:id="341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55" w:id="34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Цели</w:t>
            </w:r>
          </w:p>
          <w:bookmarkEnd w:id="342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58" w:id="34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Задачи</w:t>
            </w:r>
          </w:p>
          <w:bookmarkEnd w:id="343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61" w:id="34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Ожидаемые результаты</w:t>
            </w:r>
          </w:p>
          <w:bookmarkEnd w:id="344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64" w:id="34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Сроки реализации </w:t>
            </w:r>
          </w:p>
          <w:bookmarkEnd w:id="345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20 __ -20 __ годы</w:t>
            </w:r>
          </w:p>
        </w:tc>
      </w:tr>
    </w:tbl>
    <w:p>
      <w:pPr>
        <w:spacing w:after="0"/>
        <w:ind w:left="0"/>
        <w:jc w:val="both"/>
      </w:pPr>
      <w:bookmarkStart w:name="z10567" w:id="346"/>
      <w:r>
        <w:rPr>
          <w:rFonts w:ascii="Times New Roman"/>
          <w:b w:val="false"/>
          <w:i w:val="false"/>
          <w:color w:val="000000"/>
          <w:sz w:val="28"/>
        </w:rPr>
        <w:t>
      Введение</w:t>
      </w:r>
    </w:p>
    <w:bookmarkEnd w:id="3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Назначение Программы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Этапы развития Программы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68" w:id="34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Годы</w:t>
            </w:r>
          </w:p>
          <w:bookmarkEnd w:id="347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Исполнители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0584" w:id="348"/>
      <w:r>
        <w:rPr>
          <w:rFonts w:ascii="Times New Roman"/>
          <w:b w:val="false"/>
          <w:i w:val="false"/>
          <w:color w:val="000000"/>
          <w:sz w:val="28"/>
        </w:rPr>
        <w:t>
      Мониторинг Программы</w:t>
      </w:r>
    </w:p>
    <w:bookmarkEnd w:id="3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Разрабатывается и отслеживается педагогическим советом школы;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Предусматривает внесение корректив в мероприятия по реализации Программы на основании результатов мониторинга, а также возможных изменений в приоритетных направлениях социально-экономической, образовательной политики государства.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I. Краткая характеристика современного состояния функционирования школы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II. Анализ состояния образовательной системы школы за 20 __ -20 __ годы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Оценка внешних и внутренних перспектив развития школы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85" w:id="34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Кадровые ресурсы</w:t>
            </w:r>
          </w:p>
          <w:bookmarkEnd w:id="349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87" w:id="35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50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Благоприятные возможности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97" w:id="35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Материально-технические ресурсы</w:t>
            </w:r>
          </w:p>
          <w:bookmarkEnd w:id="351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599" w:id="35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52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Благоприятные возможности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09" w:id="35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Информационные ресурсы</w:t>
            </w:r>
          </w:p>
          <w:bookmarkEnd w:id="353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11" w:id="35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54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Благоприятные возможности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21" w:id="35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Учебно-методические условия повышения качества образования и инновационная деятельность</w:t>
            </w:r>
          </w:p>
          <w:bookmarkEnd w:id="355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23" w:id="35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56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Благоприятные возможности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33" w:id="35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Реализация содержания образования</w:t>
            </w:r>
          </w:p>
          <w:bookmarkEnd w:id="357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35" w:id="35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5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Благоприятные возможности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45" w:id="35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Условия развития у учащихся интеллектуальных и творческих способностей, </w:t>
            </w:r>
          </w:p>
          <w:bookmarkEnd w:id="35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качества образования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48" w:id="36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60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Благоприятные возможности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58" w:id="36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Условия формирования и самореализации личности с активной гражданской позицией, ориентированной на общечеловеческие и национальные ценности и идеалы</w:t>
            </w:r>
          </w:p>
          <w:bookmarkEnd w:id="361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60" w:id="36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62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Благоприятные возможности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70" w:id="36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Условия формирования и реализации здорового образа жизни обучающихся</w:t>
            </w:r>
          </w:p>
          <w:bookmarkEnd w:id="363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72" w:id="36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Внутренние сильные стороны</w:t>
            </w:r>
          </w:p>
          <w:bookmarkEnd w:id="364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Внутренние слабые стороны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Благоприятные возможности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Внешние угрозы (риски)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0682" w:id="365"/>
      <w:r>
        <w:rPr>
          <w:rFonts w:ascii="Times New Roman"/>
          <w:b w:val="false"/>
          <w:i w:val="false"/>
          <w:color w:val="000000"/>
          <w:sz w:val="28"/>
        </w:rPr>
        <w:t>
      III. Миссия, цели и задачи школы</w:t>
      </w:r>
    </w:p>
    <w:bookmarkEnd w:id="3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Миссия школы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Цель школы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Задачи школы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IV. Приоритетные направления развития школы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V. Механизм реализации Программы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VI. Ожидаемые результаты реализации Программы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684" w:id="3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об учебной нагрузке педагогов (тарификации)</w:t>
      </w:r>
    </w:p>
    <w:bookmarkEnd w:id="36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85" w:id="36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367"/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Должность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Образование, специальность по диплому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Педагогический стаж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Предмет, который ведется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Наличие категории: по каким предметам, год присвоения и окончания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Категория должностей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Наличие сертификата владения английским языком</w:t>
            </w: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695" w:id="36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68"/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8"/>
        <w:gridCol w:w="648"/>
        <w:gridCol w:w="648"/>
        <w:gridCol w:w="648"/>
        <w:gridCol w:w="648"/>
        <w:gridCol w:w="648"/>
        <w:gridCol w:w="648"/>
      </w:tblGrid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15" w:id="36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Доплата за квалификацию</w:t>
            </w:r>
          </w:p>
          <w:bookmarkEnd w:id="369"/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часов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 в неделю или на год</w:t>
            </w: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 них в лицее/гимназии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Проверка тетрадей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Часы по обновленному содержанию</w:t>
            </w:r>
          </w:p>
        </w:tc>
      </w:tr>
      <w:tr>
        <w:trPr>
          <w:trHeight w:val="30" w:hRule="atLeast"/>
        </w:trPr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22" w:id="37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мастер</w:t>
            </w:r>
          </w:p>
          <w:bookmarkEnd w:id="370"/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исследователь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эксперт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модератор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1-4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5-9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10-11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1-4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5-9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10-11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1-4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5-9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10-11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38" w:id="37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10</w:t>
            </w:r>
          </w:p>
          <w:bookmarkEnd w:id="371"/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14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15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16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17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18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19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20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21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22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23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24</w:t>
            </w:r>
          </w:p>
        </w:tc>
      </w:tr>
      <w:tr>
        <w:trPr>
          <w:trHeight w:val="30" w:hRule="atLeast"/>
        </w:trPr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19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70" w:id="37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Доплаты</w:t>
            </w:r>
          </w:p>
          <w:bookmarkEnd w:id="372"/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72" w:id="37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 обновленное содержание</w:t>
            </w:r>
          </w:p>
          <w:bookmarkEnd w:id="373"/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 преподавание на английском языке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 преподавание в сельской школе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 инклюзивное образование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Другие *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78" w:id="37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25</w:t>
            </w:r>
          </w:p>
          <w:bookmarkEnd w:id="374"/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26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27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28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29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0790" w:id="375"/>
      <w:r>
        <w:rPr>
          <w:rFonts w:ascii="Times New Roman"/>
          <w:b w:val="false"/>
          <w:i w:val="false"/>
          <w:color w:val="000000"/>
          <w:sz w:val="28"/>
        </w:rPr>
        <w:t>
      *Согласно приложению 4 к постановлению Правительства Республики Казахстан от 31 декабря 2015 года № 1193 "Доплаты за условия труда гражданским служащим, работникам организаций, содержащихся за счет средств государственного бюджета, работникам казенных предприятий в сфере образования".</w:t>
      </w:r>
    </w:p>
    <w:bookmarkEnd w:id="3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Информация о количестве штатных единиц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Наименование организации: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Количество класс-комплектов (групп):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Количество обучающихся (воспитанников):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91" w:id="37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Наименование должностей</w:t>
            </w:r>
          </w:p>
          <w:bookmarkEnd w:id="376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единиц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94" w:id="37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Управленческий персонал</w:t>
            </w:r>
          </w:p>
          <w:bookmarkEnd w:id="377"/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96" w:id="37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78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799" w:id="37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379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02" w:id="38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 управленческого персонала</w:t>
            </w:r>
          </w:p>
          <w:bookmarkEnd w:id="380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05" w:id="38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Основной персонал</w:t>
            </w:r>
          </w:p>
          <w:bookmarkEnd w:id="381"/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07" w:id="38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82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10" w:id="38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383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13" w:id="38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384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16" w:id="38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 основного персонала</w:t>
            </w:r>
          </w:p>
          <w:bookmarkEnd w:id="385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19" w:id="38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Административный персонал</w:t>
            </w:r>
          </w:p>
          <w:bookmarkEnd w:id="386"/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21" w:id="38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8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24" w:id="38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388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27" w:id="38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389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30" w:id="3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 административного персонала</w:t>
            </w:r>
          </w:p>
          <w:bookmarkEnd w:id="390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33" w:id="39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Вспомогательный персонал</w:t>
            </w:r>
          </w:p>
          <w:bookmarkEnd w:id="391"/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35" w:id="39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92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38" w:id="39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393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41" w:id="39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394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44" w:id="39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 вспомогательного персонала</w:t>
            </w:r>
          </w:p>
          <w:bookmarkEnd w:id="395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47" w:id="39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Рабочие</w:t>
            </w:r>
          </w:p>
          <w:bookmarkEnd w:id="396"/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49" w:id="39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39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52" w:id="39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398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55" w:id="39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 рабочих</w:t>
            </w:r>
          </w:p>
          <w:bookmarkEnd w:id="399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58" w:id="40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Всего штатных единиц</w:t>
            </w:r>
          </w:p>
          <w:bookmarkEnd w:id="400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0861" w:id="401"/>
      <w:r>
        <w:rPr>
          <w:rFonts w:ascii="Times New Roman"/>
          <w:b w:val="false"/>
          <w:i w:val="false"/>
          <w:color w:val="000000"/>
          <w:sz w:val="28"/>
        </w:rPr>
        <w:t>
      Руководитель_______________________________________ ______________________</w:t>
      </w:r>
    </w:p>
    <w:bookmarkEnd w:id="4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(фамилия, имя, отчество (при его наличии)            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Наименование должностей по блокам (персонал) ведется согласно Реестра должностей гражданских служащих в сфере образования и науки, утвержденного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образования и науки Республики Казахстан от 29 января 2016 года № 123 (зарегистрирован в Реестре государственной регистрации нормативных правовых актов под № 13181).</w:t>
      </w:r>
    </w:p>
    <w:p>
      <w:pPr>
        <w:spacing w:after="0"/>
        <w:ind w:left="0"/>
        <w:jc w:val="both"/>
      </w:pPr>
      <w:bookmarkStart w:name="z10862" w:id="402"/>
      <w:r>
        <w:rPr>
          <w:rFonts w:ascii="Times New Roman"/>
          <w:b w:val="false"/>
          <w:i w:val="false"/>
          <w:color w:val="000000"/>
          <w:sz w:val="28"/>
        </w:rPr>
        <w:t>
      Штатное расписание</w:t>
      </w:r>
    </w:p>
    <w:bookmarkEnd w:id="4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образования)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63" w:id="40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403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Должность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Образование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Стаж работы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Кол-во штатных единиц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Базовый должностной оклад (в тенге)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Надбавка 10%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Фонд заработной платы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Среднемесячная заработная плата 1 ед.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Налоги и другие обязательные платежи в бюджет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74" w:id="40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404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0896" w:id="4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Главный бухгалтер______</w:t>
      </w:r>
    </w:p>
    <w:bookmarkEnd w:id="40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898" w:id="4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внутришкольного контроля</w:t>
      </w:r>
    </w:p>
    <w:bookmarkEnd w:id="40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899" w:id="40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407"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 контроля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Цель контроля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Объект контроля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Вид контроля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Методика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выполнения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Ответственные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Место рассмотрения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Управленческое решение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Вторичный конт роль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911" w:id="40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І. Контроль за выполнением нормативных документов и ведением школьной документации согласно требованиям</w:t>
            </w:r>
          </w:p>
          <w:bookmarkEnd w:id="408"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925" w:id="40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ІI. Контроль за качеством учебного процесса</w:t>
            </w:r>
          </w:p>
          <w:bookmarkEnd w:id="409"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939" w:id="41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III. Контроль за работой по восполнению пробелов в знаниях и за работой со слабоуспевающими</w:t>
            </w:r>
          </w:p>
          <w:bookmarkEnd w:id="410"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953" w:id="41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IV. Учебно- исследовательская деятельность</w:t>
            </w:r>
          </w:p>
          <w:bookmarkEnd w:id="411"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963" w:id="41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V. Контроль за уровнем мастерства и состоянием методической готовности учителя</w:t>
            </w:r>
          </w:p>
          <w:bookmarkEnd w:id="412"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977" w:id="41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VІ. Контроль за качеством воспитательного процесса, проведением мероприятий</w:t>
            </w:r>
          </w:p>
          <w:bookmarkEnd w:id="413"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0991" w:id="414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</w:t>
      </w:r>
    </w:p>
    <w:bookmarkEnd w:id="4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образования)</w:t>
      </w:r>
    </w:p>
    <w:p>
      <w:pPr>
        <w:spacing w:after="0"/>
        <w:ind w:left="0"/>
        <w:jc w:val="both"/>
      </w:pPr>
      <w:bookmarkStart w:name="z10992" w:id="415"/>
      <w:r>
        <w:rPr>
          <w:rFonts w:ascii="Times New Roman"/>
          <w:b w:val="false"/>
          <w:i w:val="false"/>
          <w:color w:val="000000"/>
          <w:sz w:val="28"/>
        </w:rPr>
        <w:t>
      Рабочий учебный план</w:t>
      </w:r>
    </w:p>
    <w:bookmarkEnd w:id="4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 _______ учебный год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0993" w:id="41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416"/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Образовательные области и учебные предметы</w:t>
            </w:r>
          </w:p>
        </w:tc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Недельное количество часов по классам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10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08" w:id="41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Инвариантный компонент</w:t>
            </w:r>
          </w:p>
          <w:bookmarkEnd w:id="417"/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10" w:id="41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</w:t>
            </w:r>
          </w:p>
          <w:bookmarkEnd w:id="418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Язык и литература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21" w:id="41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419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32" w:id="42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420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43" w:id="42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421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54" w:id="42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</w:t>
            </w:r>
          </w:p>
          <w:bookmarkEnd w:id="422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65" w:id="42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</w:t>
            </w:r>
          </w:p>
          <w:bookmarkEnd w:id="423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Математика и информатика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76" w:id="42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5</w:t>
            </w:r>
          </w:p>
          <w:bookmarkEnd w:id="424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87" w:id="42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6</w:t>
            </w:r>
          </w:p>
          <w:bookmarkEnd w:id="425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098" w:id="42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7</w:t>
            </w:r>
          </w:p>
          <w:bookmarkEnd w:id="426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09" w:id="42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III</w:t>
            </w:r>
          </w:p>
          <w:bookmarkEnd w:id="427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Естествознание 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20" w:id="42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8</w:t>
            </w:r>
          </w:p>
          <w:bookmarkEnd w:id="428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31" w:id="4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9</w:t>
            </w:r>
          </w:p>
          <w:bookmarkEnd w:id="429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42" w:id="43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10</w:t>
            </w:r>
          </w:p>
          <w:bookmarkEnd w:id="430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53" w:id="43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11</w:t>
            </w:r>
          </w:p>
          <w:bookmarkEnd w:id="431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64" w:id="43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12</w:t>
            </w:r>
          </w:p>
          <w:bookmarkEnd w:id="432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75" w:id="43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IV</w:t>
            </w:r>
          </w:p>
          <w:bookmarkEnd w:id="433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Человек и общество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86" w:id="43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13</w:t>
            </w:r>
          </w:p>
          <w:bookmarkEnd w:id="434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197" w:id="43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14</w:t>
            </w:r>
          </w:p>
          <w:bookmarkEnd w:id="435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08" w:id="4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15</w:t>
            </w:r>
          </w:p>
          <w:bookmarkEnd w:id="436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19" w:id="43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16</w:t>
            </w:r>
          </w:p>
          <w:bookmarkEnd w:id="437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30" w:id="43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V</w:t>
            </w:r>
          </w:p>
          <w:bookmarkEnd w:id="438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Технология и искусство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41" w:id="43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17</w:t>
            </w:r>
          </w:p>
          <w:bookmarkEnd w:id="439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52" w:id="44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VI</w:t>
            </w:r>
          </w:p>
          <w:bookmarkEnd w:id="440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Физическая культура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63" w:id="44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Инвариантная учебная нагрузка</w:t>
            </w:r>
          </w:p>
          <w:bookmarkEnd w:id="441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73" w:id="44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Элективные курсы</w:t>
            </w:r>
          </w:p>
          <w:bookmarkEnd w:id="442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83" w:id="44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Вариативный компонент</w:t>
            </w:r>
          </w:p>
          <w:bookmarkEnd w:id="443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294" w:id="444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4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учета личного состава педагогов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(название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начата в _______________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окончена в _____________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295" w:id="44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445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наличии), должность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Пол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Год рождения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Национальность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Образование (учебное заведение, факультет, специальность, № диплома, когда окончил)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302" w:id="44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446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323" w:id="447"/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4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324" w:id="44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Когда и какие курсы повышения квалификации окончил</w:t>
            </w:r>
          </w:p>
          <w:bookmarkEnd w:id="448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Какой предмет преподает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Общий стаж педагогической работы при поступлении в данную организацию среднего образования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 какого времени работает в данной организации среднего образования, номер приказа, дата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прохождения аттестации, заключение аттестационной комиссии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Награды, персональное звание, ученая степень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адрес, телефон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Отметка о выбытии причины выбытия</w:t>
            </w: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333" w:id="44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7</w:t>
            </w:r>
          </w:p>
          <w:bookmarkEnd w:id="449"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14</w:t>
            </w: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360" w:id="4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450"/>
    <w:bookmarkStart w:name="z11361" w:id="4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Книга учета личного состава педагогов организации среднего</w:t>
      </w:r>
    </w:p>
    <w:bookmarkEnd w:id="451"/>
    <w:bookmarkStart w:name="z11362" w:id="4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образования (далее – Книга учета) ведется во всех организациях среднего образования.</w:t>
      </w:r>
    </w:p>
    <w:bookmarkEnd w:id="452"/>
    <w:bookmarkStart w:name="z11363" w:id="4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Вновь поступившие педагоги записываются в порядке последующих номеров.</w:t>
      </w:r>
    </w:p>
    <w:bookmarkEnd w:id="453"/>
    <w:bookmarkStart w:name="z11364" w:id="4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Записи в Книге учета документально обосновываются.</w:t>
      </w:r>
    </w:p>
    <w:bookmarkEnd w:id="454"/>
    <w:bookmarkStart w:name="z11365" w:id="4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учета пронумеровывается, прошнуровывается, скрепляется подписью</w:t>
      </w:r>
    </w:p>
    <w:bookmarkEnd w:id="455"/>
    <w:bookmarkStart w:name="z11366" w:id="4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директора и печатью организации среднего образования.</w:t>
      </w:r>
    </w:p>
    <w:bookmarkEnd w:id="456"/>
    <w:bookmarkStart w:name="z11367" w:id="4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учета при подключении организации образования к электронной системе</w:t>
      </w:r>
    </w:p>
    <w:bookmarkEnd w:id="457"/>
    <w:bookmarkStart w:name="z11368" w:id="4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заполняется только в электронном формате, заполнение ее в бумажном варианте не требуется.</w:t>
      </w:r>
    </w:p>
    <w:bookmarkEnd w:id="45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370" w:id="459"/>
      <w:r>
        <w:rPr>
          <w:rFonts w:ascii="Times New Roman"/>
          <w:b w:val="false"/>
          <w:i w:val="false"/>
          <w:color w:val="000000"/>
          <w:sz w:val="28"/>
        </w:rPr>
        <w:t>
      Титульный лист</w:t>
      </w:r>
    </w:p>
    <w:bookmarkEnd w:id="4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образования)</w:t>
      </w:r>
    </w:p>
    <w:p>
      <w:pPr>
        <w:spacing w:after="0"/>
        <w:ind w:left="0"/>
        <w:jc w:val="both"/>
      </w:pPr>
      <w:bookmarkStart w:name="z11371" w:id="460"/>
      <w:r>
        <w:rPr>
          <w:rFonts w:ascii="Times New Roman"/>
          <w:b w:val="false"/>
          <w:i w:val="false"/>
          <w:color w:val="000000"/>
          <w:sz w:val="28"/>
        </w:rPr>
        <w:t>
      УТВЕРЖДАЮ</w:t>
      </w:r>
    </w:p>
    <w:bookmarkEnd w:id="4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Руководитель 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"____" ______20___ год</w:t>
      </w:r>
    </w:p>
    <w:p>
      <w:pPr>
        <w:spacing w:after="0"/>
        <w:ind w:left="0"/>
        <w:jc w:val="both"/>
      </w:pPr>
      <w:bookmarkStart w:name="z11372" w:id="461"/>
      <w:r>
        <w:rPr>
          <w:rFonts w:ascii="Times New Roman"/>
          <w:b w:val="false"/>
          <w:i w:val="false"/>
          <w:color w:val="000000"/>
          <w:sz w:val="28"/>
        </w:rPr>
        <w:t>
      План учебно-воспитательной работы</w:t>
      </w:r>
    </w:p>
    <w:bookmarkEnd w:id="4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 ________учебный год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373" w:id="46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Основные направления работы</w:t>
            </w:r>
          </w:p>
          <w:bookmarkEnd w:id="462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Мероприятия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Ответственные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исполнения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378" w:id="46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463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394" w:id="464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4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Журнал учета замещенных уроков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(название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(класс)________________________ ______________учебный год</w:t>
      </w:r>
    </w:p>
    <w:p>
      <w:pPr>
        <w:spacing w:after="0"/>
        <w:ind w:left="0"/>
        <w:jc w:val="both"/>
      </w:pPr>
      <w:bookmarkStart w:name="z11395" w:id="465"/>
      <w:r>
        <w:rPr>
          <w:rFonts w:ascii="Times New Roman"/>
          <w:b w:val="false"/>
          <w:i w:val="false"/>
          <w:color w:val="000000"/>
          <w:sz w:val="28"/>
        </w:rPr>
        <w:t>
      (Левая сторона)</w:t>
      </w:r>
    </w:p>
    <w:bookmarkEnd w:id="4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Журнал учета замещенных уроков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396" w:id="46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466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Дни, месяцы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Класс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Предмет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 по предмету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Причина пропуска урока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424" w:id="467"/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4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425" w:id="46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46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педагога, проводившего замену урока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замененных уроков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педагога, проводившего замену урока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440" w:id="4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Журнал учета замещенных уроков ведется в каждой школе заместителем директора по учебной работе школы (директором).</w:t>
      </w:r>
    </w:p>
    <w:bookmarkEnd w:id="469"/>
    <w:bookmarkStart w:name="z11441" w:id="4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 учета замещенных уроков при подключении организации образования к электронной системе заполняется только в электронном формате, заполнение его в бумажном варианте не требуется.</w:t>
      </w:r>
    </w:p>
    <w:bookmarkEnd w:id="470"/>
    <w:bookmarkStart w:name="z11442" w:id="4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Записи производятся только на основании надлежаще оформленных документов (приказов по школе, больничных листов, записей в классных журналах). Педагог, проводивший уроки в порядке замены, расписывается в журнале.</w:t>
      </w:r>
    </w:p>
    <w:bookmarkEnd w:id="47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444" w:id="472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4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Алфавитная книга записи обучающихся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(название организации среднего образования)</w:t>
      </w:r>
    </w:p>
    <w:p>
      <w:pPr>
        <w:spacing w:after="0"/>
        <w:ind w:left="0"/>
        <w:jc w:val="both"/>
      </w:pPr>
      <w:bookmarkStart w:name="z11445" w:id="473"/>
      <w:r>
        <w:rPr>
          <w:rFonts w:ascii="Times New Roman"/>
          <w:b w:val="false"/>
          <w:i w:val="false"/>
          <w:color w:val="000000"/>
          <w:sz w:val="28"/>
        </w:rPr>
        <w:t>
      Книга начата в _______________ году</w:t>
      </w:r>
    </w:p>
    <w:bookmarkEnd w:id="4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окончена в _____________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Внутренние страницы книги 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446" w:id="47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474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Год и месяц рождения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Пол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Родной язык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поступления в организацию среднего образования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какой класс поступил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454" w:id="47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475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486" w:id="4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Внутренние страницы книги (правая сторона)</w:t>
      </w:r>
    </w:p>
    <w:bookmarkEnd w:id="47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487" w:id="47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Адрес обучающегося</w:t>
            </w:r>
          </w:p>
          <w:bookmarkEnd w:id="477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День выезда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 какого класса выбыл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 номер приказа о выбытии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Куда выбыл (область, город республиканского значения, столица район, организация среднего образования)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Причины выбытия (в том числе окончание организации среднего образования)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Талоны о выдаче личного дела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495" w:id="47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8</w:t>
            </w:r>
          </w:p>
          <w:bookmarkEnd w:id="478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14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527" w:id="4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В алфавитную книгу записи обучающихся записываются все обучающиеся организации среднего образования. Ежегодно книга пополняется записью обучающихся нового приема. Фамилии обучающихся в список заносятся в алфавитном порядке независимо от классов, в которых они учатся.</w:t>
      </w:r>
    </w:p>
    <w:bookmarkEnd w:id="479"/>
    <w:bookmarkStart w:name="z11528" w:id="4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каждой буквы алфавита отводятся отдельные страницы, и по каждой букве ведется порядковая нумерация. Порядковый номер записи обучающихся в книге является номером его личного дела.</w:t>
      </w:r>
    </w:p>
    <w:bookmarkEnd w:id="480"/>
    <w:bookmarkStart w:name="z11529" w:id="4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личном деле этот номер проставляется в виде дроби. Например, "№ Б/15" означает, что обучающийся записан в алфавитной книге на букву "Б" под № 15.</w:t>
      </w:r>
    </w:p>
    <w:bookmarkEnd w:id="481"/>
    <w:bookmarkStart w:name="z11530" w:id="4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Если ранее выбывший из школы обучающийся, выбытие которого оформлено приказом, возвратился в нее, то данные о нем записываются как на вновь поступившего.</w:t>
      </w:r>
    </w:p>
    <w:bookmarkEnd w:id="482"/>
    <w:bookmarkStart w:name="z11531" w:id="4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полного использования всех страниц продолжение записей производится в новой книге в порядке последующих номеров по каждой букве. Исправления в книге скрепляются подписью директора школы. Алфавитная книга постранично пронумеровывается, прошнуровывается, скрепляется подписью директора и печатью школы. Алфавитная книга при подключении организации образования к электронной системе заполняется только в электронном формате, заполнение ее в бумажном варианте не требуется.</w:t>
      </w:r>
    </w:p>
    <w:bookmarkEnd w:id="48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533" w:id="484"/>
      <w:r>
        <w:rPr>
          <w:rFonts w:ascii="Times New Roman"/>
          <w:b w:val="false"/>
          <w:i w:val="false"/>
          <w:color w:val="000000"/>
          <w:sz w:val="28"/>
        </w:rPr>
        <w:t>
      Министерство образования и науки Республики Казахстан</w:t>
      </w:r>
    </w:p>
    <w:bookmarkEnd w:id="4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учета выбывших и прибывших обучающихся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город/село ____________, район ___________, область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34" w:id="48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Сведения о выбывших/прибывших обучающихся </w:t>
            </w:r>
          </w:p>
          <w:bookmarkEnd w:id="485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Открепительный талон о снятии с учета выбывшего/ о принятии на учет прибывшего обучающегося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37" w:id="48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 _______________</w:t>
            </w:r>
          </w:p>
          <w:bookmarkEnd w:id="486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____________________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40" w:id="48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Имя ___________________</w:t>
            </w:r>
          </w:p>
          <w:bookmarkEnd w:id="48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Имя ________________________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43" w:id="48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Отчество (при его наличии) _________________________</w:t>
            </w:r>
          </w:p>
          <w:bookmarkEnd w:id="488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44" w:id="48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Отчество (при его наличии)</w:t>
            </w:r>
          </w:p>
          <w:bookmarkEnd w:id="48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___________________________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47" w:id="4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Дата рождения _________________</w:t>
            </w:r>
          </w:p>
          <w:bookmarkEnd w:id="490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рождения _______________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50" w:id="49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Класс обучения _______________</w:t>
            </w:r>
          </w:p>
          <w:bookmarkEnd w:id="491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Класс обучения _______________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53" w:id="49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Куда выбыл __________________________________________________</w:t>
            </w:r>
          </w:p>
          <w:bookmarkEnd w:id="492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54" w:id="49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Организация среднего образования__________________</w:t>
            </w:r>
          </w:p>
          <w:bookmarkEnd w:id="49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(наименование, адрес) _____________________________ _____________________________</w:t>
            </w:r>
          </w:p>
        </w:tc>
      </w:tr>
    </w:tbl>
    <w:p>
      <w:pPr>
        <w:spacing w:after="0"/>
        <w:ind w:left="0"/>
        <w:jc w:val="both"/>
      </w:pPr>
      <w:bookmarkStart w:name="z11557" w:id="494"/>
      <w:r>
        <w:rPr>
          <w:rFonts w:ascii="Times New Roman"/>
          <w:b w:val="false"/>
          <w:i w:val="false"/>
          <w:color w:val="000000"/>
          <w:sz w:val="28"/>
        </w:rPr>
        <w:t>
       Руководитель организации среднего образования</w:t>
      </w:r>
    </w:p>
    <w:bookmarkEnd w:id="4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(печать организации среднего образования) "__" ____________ 20___ года</w:t>
      </w:r>
    </w:p>
    <w:bookmarkStart w:name="z11558" w:id="4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Книга учета выбывших и прибывших обучающихся (далее – Книга) ведется во всех организациях среднего образования с целью учета и контроля движения обучающихся. Книга заполняется лицом, ответственным за делопроизводство. Книга постранично пронумеровывается, прошнуровывается, скрепляется подписью директора и печатью организации среднего образования.</w:t>
      </w:r>
    </w:p>
    <w:bookmarkEnd w:id="495"/>
    <w:bookmarkStart w:name="z11559" w:id="4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Открепительный талон о прибытии обучающегося выдается несовершеннолетнему организацией среднего образования, куда он прибыл, для предъявления в организацию среднего образования независимо от типа и ведомственной принадлежности, где он обучался, и получения личного дела после предъявления открепительного талона о выбытии.</w:t>
      </w:r>
    </w:p>
    <w:bookmarkEnd w:id="496"/>
    <w:bookmarkStart w:name="z11560" w:id="4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Руководители школ, откуда выбыл и куда прибыл обучающийся, сверяются с данными о фактическом его нахождении в организации среднего образования, в случае его отсутствия письменно сообщают в компетентные органы.</w:t>
      </w:r>
    </w:p>
    <w:bookmarkEnd w:id="497"/>
    <w:bookmarkStart w:name="z11561" w:id="4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делопроизводстве организации среднего образования находится выписка из решения управления образования, отдела образования, акимата района, города, поселка, аула (села), аульного (сельского) округа о закреплении за данной организацией микрорайона с точным обозначением его границ, карта микрорайона. Книга при подключении организации образования к электронной системе заполняется только в электронном формате, заполнение в бумажном варианте не требуется.</w:t>
      </w:r>
    </w:p>
    <w:bookmarkEnd w:id="49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563" w:id="499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4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регистрации приказов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(название организации среднего образования)</w:t>
      </w:r>
    </w:p>
    <w:p>
      <w:pPr>
        <w:spacing w:after="0"/>
        <w:ind w:left="0"/>
        <w:jc w:val="both"/>
      </w:pPr>
      <w:bookmarkStart w:name="z11564" w:id="500"/>
      <w:r>
        <w:rPr>
          <w:rFonts w:ascii="Times New Roman"/>
          <w:b w:val="false"/>
          <w:i w:val="false"/>
          <w:color w:val="000000"/>
          <w:sz w:val="28"/>
        </w:rPr>
        <w:t>
      Книга начата в _______________ году</w:t>
      </w:r>
    </w:p>
    <w:bookmarkEnd w:id="5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окончена в _____________ году</w:t>
      </w:r>
    </w:p>
    <w:bookmarkStart w:name="z11565" w:id="5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      Примечание: Книга регистрации приказов организации среднего образования (далее – Книга) ведется по основной деятельности, по личному составу и по движению обучающихся.</w:t>
      </w:r>
    </w:p>
    <w:bookmarkEnd w:id="50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66" w:id="50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02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приказа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издания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Название приказа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Кем подписан (фамилия, имя, отчество (при его наличии), должность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578" w:id="5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постранично пронумеровывается, прошнуровывается, скрепляется подписью директора и печатью организации среднего образования. Книга при подключении организации среднего образования к электронной системе заполняется только в электронном формате, заполнение ее в бумажном варианте не требуется.</w:t>
      </w:r>
    </w:p>
    <w:bookmarkEnd w:id="50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580" w:id="504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5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учета и выдачи аттестатов об окончании основной средней школы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(города, села, района)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bookmarkStart w:name="z11581" w:id="505"/>
      <w:r>
        <w:rPr>
          <w:rFonts w:ascii="Times New Roman"/>
          <w:b w:val="false"/>
          <w:i w:val="false"/>
          <w:color w:val="000000"/>
          <w:sz w:val="28"/>
        </w:rPr>
        <w:t>
      Книга начата в _______________ году</w:t>
      </w:r>
    </w:p>
    <w:bookmarkEnd w:id="5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окончена в _____________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 часть. Учет аттестатов об окончании организации основного среднего образования.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(левая сторона)</w:t>
      </w:r>
    </w:p>
    <w:bookmarkStart w:name="z11582" w:id="5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Внутренние страницы книги</w:t>
      </w:r>
    </w:p>
    <w:bookmarkEnd w:id="50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83" w:id="50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Приход</w:t>
            </w:r>
          </w:p>
          <w:bookmarkEnd w:id="507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585" w:id="50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0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Наименование, серия, номера аттестата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получения и основание для оприходования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605" w:id="509"/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5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606" w:id="51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Расход</w:t>
            </w:r>
          </w:p>
          <w:bookmarkEnd w:id="510"/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608" w:id="51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11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Наименование, серия, номер аттестата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Основание для выдачи, дата выдачи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заведующего районным (городским) отделом образования или лица, занимающегося школьной документацией, о получении оставшихся бланков, а также испорченных с указанием их номеров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632" w:id="5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512"/>
    <w:p>
      <w:pPr>
        <w:spacing w:after="0"/>
        <w:ind w:left="0"/>
        <w:jc w:val="both"/>
      </w:pPr>
      <w:bookmarkStart w:name="z11633" w:id="513"/>
      <w:r>
        <w:rPr>
          <w:rFonts w:ascii="Times New Roman"/>
          <w:b w:val="false"/>
          <w:i w:val="false"/>
          <w:color w:val="000000"/>
          <w:sz w:val="28"/>
        </w:rPr>
        <w:t>
      2 часть. Учет выдачи аттестатов об окончании организации основного среднего образования</w:t>
      </w:r>
    </w:p>
    <w:bookmarkEnd w:id="5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Внутренняя сторона книги 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634" w:id="51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14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Серия и номер аттестата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наличии), окончившего 9 (10) классов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 и год рождения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Год поступления в данную организацию среднего образования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знаний по предметам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641" w:id="51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515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669" w:id="516"/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5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670" w:id="51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17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Награждение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Год, месяц, число решения педсовета об окончании организации основного среднего образования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Расписка в получении аттестатов об окончании основной средней школы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690" w:id="5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Последняя страница книги</w:t>
      </w:r>
    </w:p>
    <w:bookmarkEnd w:id="518"/>
    <w:bookmarkStart w:name="z11691" w:id="5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настоящей книге, пронумерованной, прошнурованной и скрепленной печатью, _____________ страниц (прописью)</w:t>
      </w:r>
    </w:p>
    <w:bookmarkEnd w:id="519"/>
    <w:bookmarkStart w:name="z11692" w:id="5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Руководитель организации среднего образования (подпись)</w:t>
      </w:r>
    </w:p>
    <w:bookmarkEnd w:id="520"/>
    <w:bookmarkStart w:name="z11693" w:id="5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Место печати "_____" ____________ ____ года</w:t>
      </w:r>
    </w:p>
    <w:bookmarkEnd w:id="521"/>
    <w:bookmarkStart w:name="z11694" w:id="5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Книга учета и выдачи аттестатов об окончании основной средней школы (далее – Книга) ведется в основной средней и общей средней школах.</w:t>
      </w:r>
    </w:p>
    <w:bookmarkEnd w:id="522"/>
    <w:bookmarkStart w:name="z11695" w:id="5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специальной организации образования, реализующей учебные программы начального, основного среднего и общего среднего образования, ведется Книга установленного образца об окончании обучающимися полного курса данной школы.</w:t>
      </w:r>
    </w:p>
    <w:bookmarkEnd w:id="523"/>
    <w:bookmarkStart w:name="z11696" w:id="5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Детям с особыми образовательными потребностями, обучающимся в общеобразовательных школах, выдается аттестат серии БТ в соответствии с приложением 5 к </w:t>
      </w:r>
      <w:r>
        <w:rPr>
          <w:rFonts w:ascii="Times New Roman"/>
          <w:b w:val="false"/>
          <w:i w:val="false"/>
          <w:color w:val="000000"/>
          <w:sz w:val="28"/>
        </w:rPr>
        <w:t>приказу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образования и науки Республики Казахстан от 28 января 2015 года № 39 "Об утверждении видов документов об образовании, форм документов об образовании государственного образца и правил их учета и выдачи, основных требований к содержанию документов об образовании собственного образца и правил их учета и выдачи, а также формы справки, выдаваемой лицам, не завершившим образование в организациях образования" (зарегистрирован в Реестре государственной регистрации нормативных правовых актов под № 10348), и сведения вносятся в Книгу установленного образца об окончании обучающимися полного или неполного курса данной школы.</w:t>
      </w:r>
    </w:p>
    <w:bookmarkEnd w:id="524"/>
    <w:bookmarkStart w:name="z11697" w:id="5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Остаток чистых и испорченных бланков аттестатов с указанием их серии и номеров сдается в районные (городские) отделы образования. О сдаче бланков в Книге делается соответствующая запись.</w:t>
      </w:r>
    </w:p>
    <w:bookmarkEnd w:id="525"/>
    <w:bookmarkStart w:name="z11698" w:id="5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первой части Книги отдельно учитывается количество полученных и выданных аттестатов об окончании основной средней школы с указанием их серии и номеров.</w:t>
      </w:r>
    </w:p>
    <w:bookmarkEnd w:id="526"/>
    <w:bookmarkStart w:name="z11699" w:id="5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Запись о выдаче дубликата аттестата об окончании основной школы производится в этой же Книге под очередным номером, где графы 4-23 включительно используются для записи следующего текста: "Дубликат взамен утерянного подлинника №___ (серия) _____, выданного ______ (числа) _______ (месяца) _____ года, получил(а) _____ числа _______(месяца) ______ года", а выше, в строке 2, делается отметка о выдаче дубликата №______ (серия).</w:t>
      </w:r>
    </w:p>
    <w:bookmarkEnd w:id="527"/>
    <w:bookmarkStart w:name="z11700" w:id="5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Запись о выдаче аттестата об окончании основной школы взамен неправильно заполненного производится в Книге под очередным номером, где графы 4-23 используются для записи следующего текста: "Взамен испорченного подлинника №_____ (серия) ______, выданного _____ (числа) ______ (месяца) ______ года, получил(а) ______ числа _______(месяца) _____ года", а выше, в строке 2, делается отметка о выдаче повторного аттестата № _____ (серия) _____.</w:t>
      </w:r>
    </w:p>
    <w:bookmarkEnd w:id="528"/>
    <w:bookmarkStart w:name="z11701" w:id="5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Запись о выдаче аттестата об окончании основной школы экстерну заносится в эту же Книгу с указанием "экстерн" в графе 5 "Год поступления в данную школу".</w:t>
      </w:r>
    </w:p>
    <w:bookmarkEnd w:id="529"/>
    <w:bookmarkStart w:name="z11702" w:id="5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конце списка всех окончивших школу в данном году должны быть росписи лиц, получивших аттестаты.</w:t>
      </w:r>
    </w:p>
    <w:bookmarkEnd w:id="530"/>
    <w:bookmarkStart w:name="z11703" w:id="5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постранично пронумеровывается, прошнуровывается и скрепляется печатью и подписью заведующего районным (городским) отделом образования.</w:t>
      </w:r>
    </w:p>
    <w:bookmarkEnd w:id="531"/>
    <w:bookmarkStart w:name="z11704" w:id="5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при подключении организации образования к электронной системе заполняется в электронном формате, заполнение ее в бумажном варианте не требуется.</w:t>
      </w:r>
    </w:p>
    <w:bookmarkEnd w:id="532"/>
    <w:bookmarkStart w:name="z11705" w:id="5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по итогам года выгружается из информационной системы, страницы прошнуровываются, пронумеровываются, заверяются подписью директора и печатью организации образования. Обеспечивается ее хранение.</w:t>
      </w:r>
    </w:p>
    <w:bookmarkEnd w:id="53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707" w:id="534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5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учета и выдачи аттестатов об окончании общего среднего образовании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(города, села, района)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(области, города республиканского значения, столицы)</w:t>
      </w:r>
    </w:p>
    <w:p>
      <w:pPr>
        <w:spacing w:after="0"/>
        <w:ind w:left="0"/>
        <w:jc w:val="both"/>
      </w:pPr>
      <w:bookmarkStart w:name="z11708" w:id="535"/>
      <w:r>
        <w:rPr>
          <w:rFonts w:ascii="Times New Roman"/>
          <w:b w:val="false"/>
          <w:i w:val="false"/>
          <w:color w:val="000000"/>
          <w:sz w:val="28"/>
        </w:rPr>
        <w:t>
      Книга начата в _______________ году</w:t>
      </w:r>
    </w:p>
    <w:bookmarkEnd w:id="5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окончена в _____________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 часть. Учет аттестатов об общем среднем образовании</w:t>
      </w:r>
    </w:p>
    <w:p>
      <w:pPr>
        <w:spacing w:after="0"/>
        <w:ind w:left="0"/>
        <w:jc w:val="both"/>
      </w:pPr>
      <w:bookmarkStart w:name="z11709" w:id="536"/>
      <w:r>
        <w:rPr>
          <w:rFonts w:ascii="Times New Roman"/>
          <w:b w:val="false"/>
          <w:i w:val="false"/>
          <w:color w:val="000000"/>
          <w:sz w:val="28"/>
        </w:rPr>
        <w:t>
      (левая сторона)</w:t>
      </w:r>
    </w:p>
    <w:bookmarkEnd w:id="5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Внутренние страницы книги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710" w:id="53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Приход</w:t>
            </w:r>
          </w:p>
          <w:bookmarkEnd w:id="537"/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712" w:id="53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3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Наименование, серия, номер аттестата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получения и основание для оприходования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732" w:id="539"/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5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733" w:id="54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40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Наименование, серия, номер аттестата об общем среднем образовании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Основание для выдачи, дата выдачи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заведующего районным (городским) отделом образования или лица, занимающегося школьной документацией, о получении оставшихся бланков, а также испорченных с указанием их номеров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745" w:id="541"/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5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 часть. Учет выдачи аттестатов об общем среднем образовании</w:t>
      </w:r>
    </w:p>
    <w:p>
      <w:pPr>
        <w:spacing w:after="0"/>
        <w:ind w:left="0"/>
        <w:jc w:val="both"/>
      </w:pPr>
      <w:bookmarkStart w:name="z11746" w:id="542"/>
      <w:r>
        <w:rPr>
          <w:rFonts w:ascii="Times New Roman"/>
          <w:b w:val="false"/>
          <w:i w:val="false"/>
          <w:color w:val="000000"/>
          <w:sz w:val="28"/>
        </w:rPr>
        <w:t>
      Внутренняя сторона книги</w:t>
      </w:r>
    </w:p>
    <w:bookmarkEnd w:id="5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747" w:id="54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43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Серия и номер аттестата об общем среднем образовании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окончившего среднюю школу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 и год рождения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Год поступления в данную организацию среднего образования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знаний по предметам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775" w:id="544"/>
      <w:r>
        <w:rPr>
          <w:rFonts w:ascii="Times New Roman"/>
          <w:b w:val="false"/>
          <w:i w:val="false"/>
          <w:color w:val="000000"/>
          <w:sz w:val="28"/>
        </w:rPr>
        <w:t>
      До конца страницы</w:t>
      </w:r>
    </w:p>
    <w:bookmarkEnd w:id="5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776" w:id="54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45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Награждение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Год, месяц, число решения педсовета об окончании средней школы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Расписка в получении аттестата об общем среднем образовании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1796" w:id="5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Последняя страница книги</w:t>
      </w:r>
    </w:p>
    <w:bookmarkEnd w:id="546"/>
    <w:bookmarkStart w:name="z11797" w:id="5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настоящей книге, пронумерованной, прошнурованной и скрепленной печатью, _____________ страниц (прописью)</w:t>
      </w:r>
    </w:p>
    <w:bookmarkEnd w:id="547"/>
    <w:bookmarkStart w:name="z11798" w:id="5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Руководитель организации среднего образования _____________________ (подпись)</w:t>
      </w:r>
    </w:p>
    <w:bookmarkEnd w:id="548"/>
    <w:bookmarkStart w:name="z11799" w:id="5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Место печати "_____" ____________ _____ года</w:t>
      </w:r>
    </w:p>
    <w:bookmarkEnd w:id="549"/>
    <w:bookmarkStart w:name="z11800" w:id="5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Книга учета бланков и выдачи аттестатов об общем среднем образовании (далее – Книга) ведется в общей средней школе.</w:t>
      </w:r>
    </w:p>
    <w:bookmarkEnd w:id="550"/>
    <w:bookmarkStart w:name="z11801" w:id="5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первой части отдельно учитывается количество полученных и выданных бланков аттестатов об общем среднем образовании с указанием серии и номеров обычного аттестата, аттестата с отличием и аттестата особого образца "Алтын белгi".</w:t>
      </w:r>
    </w:p>
    <w:bookmarkEnd w:id="551"/>
    <w:bookmarkStart w:name="z11802" w:id="5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Остаток чистых и испорченных бланков аттестатов с указанием их серии и номеров сдаются в районный отдел образования. В Книге об этом делается соответствующая запись.</w:t>
      </w:r>
    </w:p>
    <w:bookmarkEnd w:id="552"/>
    <w:bookmarkStart w:name="z11803" w:id="5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Во второй части Книги записываются полные сведения об обучающихся, окончивших среднюю школу.</w:t>
      </w:r>
    </w:p>
    <w:bookmarkEnd w:id="553"/>
    <w:bookmarkStart w:name="z11804" w:id="5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соответствующих графах проставляются оценки по предметам, указанным в аттестате, записываются сведения о награждении похвальной грамотой, указывается дата решения педагогического совета о выдаче аттестата, ставится роспись в получении аттестата об общем среднем образовании.</w:t>
      </w:r>
    </w:p>
    <w:bookmarkEnd w:id="554"/>
    <w:bookmarkStart w:name="z11805" w:id="5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этой же Книге делается отметка о выдаче справок обучающимся 11-ых классов, имеющим неудовлетворительные оценки по одному или нескольким учебным предметам, дубликатов аттестата об общем среднем образовании, а также аттестатов экстерну.</w:t>
      </w:r>
    </w:p>
    <w:bookmarkEnd w:id="555"/>
    <w:bookmarkStart w:name="z11806" w:id="5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Запись о выдаче дубликата аттестата об общем среднем образовании производится в этой же книге под очередным номером, где графы 4-29 включительно используются для записи следующего текста: "Дубликат взамен утерянного подлинника №______ серия ________, выданного ______ (числа) ______ (месяца)_____ года, получил(а) _______ (числа) _______(месяца) ____ года", а выше, в строке 2, делается отметка о выдаче дубликата №_______(серия) _______.</w:t>
      </w:r>
    </w:p>
    <w:bookmarkEnd w:id="556"/>
    <w:bookmarkStart w:name="z11807" w:id="5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Запись о выдаче аттестата, взамен неправильно заполненного также производится в Книге под очередным номером, где графы 4-29 используются для записи следующего текста: Взамен неправильно заполненного подлинника №______ (серия) ______, выданного_____ (числа)_______ (месяца) _____ года, получил(а) _______ (числа), _______ (месяца) _____ года, а выше, в строке 2, делается отметка о выдаче повторного аттестата №____(серия) _______.</w:t>
      </w:r>
    </w:p>
    <w:bookmarkEnd w:id="557"/>
    <w:bookmarkStart w:name="z11808" w:id="5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Запись о выдаче аттестата о среднем общем образовании экстерну заносится также в эту Книгу с указанием "экстерн" в графе "Год поступления в данную школу".</w:t>
      </w:r>
    </w:p>
    <w:bookmarkEnd w:id="558"/>
    <w:bookmarkStart w:name="z11809" w:id="5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постранично пронумеровывается, прошнуровывается и скрепляется печатью организации образования и подписью заведующего районного (городского) отдела образования.</w:t>
      </w:r>
    </w:p>
    <w:bookmarkEnd w:id="559"/>
    <w:bookmarkStart w:name="z11810" w:id="5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при подключении организации образования к электронной системе заполняется только в электронном формате, заполнение ее в бумажном варианте не требуется.</w:t>
      </w:r>
    </w:p>
    <w:bookmarkEnd w:id="560"/>
    <w:bookmarkStart w:name="z11811" w:id="5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по итогам года выгружается из информационной системы, страницы прошнуровываются, пронумеровываются, заверяются подписью директора и печатью организации образования. Обеспечивается ее хранение.</w:t>
      </w:r>
    </w:p>
    <w:bookmarkEnd w:id="56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813" w:id="562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5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учета табелей успеваемости обучающихся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(название организации среднего образования)</w:t>
      </w:r>
    </w:p>
    <w:p>
      <w:pPr>
        <w:spacing w:after="0"/>
        <w:ind w:left="0"/>
        <w:jc w:val="both"/>
      </w:pPr>
      <w:bookmarkStart w:name="z11814" w:id="563"/>
      <w:r>
        <w:rPr>
          <w:rFonts w:ascii="Times New Roman"/>
          <w:b w:val="false"/>
          <w:i w:val="false"/>
          <w:color w:val="000000"/>
          <w:sz w:val="28"/>
        </w:rPr>
        <w:t>
      Книга начата в _______________ году</w:t>
      </w:r>
    </w:p>
    <w:bookmarkEnd w:id="5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окончена в _____________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Регистрационный номер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выдачи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Выдал 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(областное, городское республиканского значения, столицы, городское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управление, районный (отдел)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Руководитель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 "_____" ______________ 20____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(подпись)</w:t>
      </w:r>
    </w:p>
    <w:p>
      <w:pPr>
        <w:spacing w:after="0"/>
        <w:ind w:left="0"/>
        <w:jc w:val="both"/>
      </w:pPr>
      <w:bookmarkStart w:name="z11815" w:id="564"/>
      <w:r>
        <w:rPr>
          <w:rFonts w:ascii="Times New Roman"/>
          <w:b w:val="false"/>
          <w:i w:val="false"/>
          <w:color w:val="000000"/>
          <w:sz w:val="28"/>
        </w:rPr>
        <w:t>
      Получил______________________________________________________</w:t>
      </w:r>
    </w:p>
    <w:bookmarkEnd w:id="5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(область, город республиканского значения, столица, город, район)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Руководитель организации среднего образования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 "_____" ___________ 20__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(подпись)</w:t>
      </w:r>
    </w:p>
    <w:p>
      <w:pPr>
        <w:spacing w:after="0"/>
        <w:ind w:left="0"/>
        <w:jc w:val="both"/>
      </w:pPr>
      <w:bookmarkStart w:name="z11816" w:id="565"/>
      <w:r>
        <w:rPr>
          <w:rFonts w:ascii="Times New Roman"/>
          <w:b w:val="false"/>
          <w:i w:val="false"/>
          <w:color w:val="000000"/>
          <w:sz w:val="28"/>
        </w:rPr>
        <w:t>
      Место печати 20__/20__учебный год 1 класс</w:t>
      </w:r>
    </w:p>
    <w:bookmarkEnd w:id="5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Классный руководитель 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817" w:id="56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66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регистрации табеля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выдачи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Выбыл в другую школу (№ приказа, дата убытия)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классного руководителя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824" w:id="56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567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845" w:id="568"/>
      <w:r>
        <w:rPr>
          <w:rFonts w:ascii="Times New Roman"/>
          <w:b w:val="false"/>
          <w:i w:val="false"/>
          <w:color w:val="000000"/>
          <w:sz w:val="28"/>
        </w:rPr>
        <w:t>
      Далее до конца страницы.</w:t>
      </w:r>
    </w:p>
    <w:bookmarkEnd w:id="5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 _____ класс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Классный руководитель 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846" w:id="56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69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регистрации табеля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выдачи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Выбыл в другую школу (№ приказа, дата убытия)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классного руководителя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853" w:id="57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570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881" w:id="571"/>
      <w:r>
        <w:rPr>
          <w:rFonts w:ascii="Times New Roman"/>
          <w:b w:val="false"/>
          <w:i w:val="false"/>
          <w:color w:val="000000"/>
          <w:sz w:val="28"/>
        </w:rPr>
        <w:t>
      Далее до конца страницы.</w:t>
      </w:r>
    </w:p>
    <w:bookmarkEnd w:id="5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      Выдано на начало года __________________________________________ (количество)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Выдано дополнительно в течение года _____________________________ (количество)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Всего выдано __________________________________________________ (количество)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Директор организации среднего образования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 _________________________________________ 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(фамилия, имя, отчество (при его наличии)                  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Секретарь ___________________________________________________ 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(фамилия, имя, отчество (при его наличии)             (подпись)</w:t>
      </w:r>
    </w:p>
    <w:bookmarkStart w:name="z11882" w:id="5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Книга учета табелей успеваемости, обучающихся ведется во всех организациях среднего образования. В табелях успеваемости обучающихся указывается регистрационный номер. Они хранятся в личных делах. Книга учета табелей успеваемости обучающихся при подключении организации образования к электронной системе заполняется только в электронном формате, заполнение ее в бумажном варианте не допускается.</w:t>
      </w:r>
    </w:p>
    <w:bookmarkEnd w:id="572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884" w:id="573"/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5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учета выдачи похвальных листов и похвальных грамот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(наименование организации среднего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(города, села, района)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(области, города республиканского значения, столицы)</w:t>
      </w:r>
    </w:p>
    <w:p>
      <w:pPr>
        <w:spacing w:after="0"/>
        <w:ind w:left="0"/>
        <w:jc w:val="both"/>
      </w:pPr>
      <w:bookmarkStart w:name="z11885" w:id="574"/>
      <w:r>
        <w:rPr>
          <w:rFonts w:ascii="Times New Roman"/>
          <w:b w:val="false"/>
          <w:i w:val="false"/>
          <w:color w:val="000000"/>
          <w:sz w:val="28"/>
        </w:rPr>
        <w:t>
      Книга начата в _______________ году</w:t>
      </w:r>
    </w:p>
    <w:bookmarkEnd w:id="5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Книга окончена в _____________ году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886" w:id="57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575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и отчество (при его наличии) награжденного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Какой класс окончил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Год, месяц и число получения награды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Расписка в получении награды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1910" w:id="576"/>
      <w:r>
        <w:rPr>
          <w:rFonts w:ascii="Times New Roman"/>
          <w:b w:val="false"/>
          <w:i w:val="false"/>
          <w:color w:val="000000"/>
          <w:sz w:val="28"/>
        </w:rPr>
        <w:t>
      Последняя страница книги.</w:t>
      </w:r>
    </w:p>
    <w:bookmarkEnd w:id="5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 настоящей книге, пронумерованной, прошнурованной и скрепленной печатью, _____________ страниц (прописью)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Директор организации среднего образования 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     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печати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"_____" ____________ ____ год</w:t>
      </w:r>
    </w:p>
    <w:bookmarkStart w:name="z11911" w:id="5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Книга учета выдачи грамот при подключении организации образования к электронной системе заполняется только в электронном формате, заполнение ее в бумажном варианте не требуется.</w:t>
      </w:r>
    </w:p>
    <w:bookmarkEnd w:id="57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1913" w:id="5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 предварительной записи детей на консультацию</w:t>
      </w:r>
    </w:p>
    <w:bookmarkEnd w:id="57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914" w:id="57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Дата обследования</w:t>
            </w:r>
          </w:p>
          <w:bookmarkEnd w:id="579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Время обследования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и отчество (при его наличии) ребенка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Возраст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Основание (запрос, жалобы) обращения в психолого-медико-педагогическую консультацию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927" w:id="58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ребенка (при его наличии)</w:t>
            </w:r>
          </w:p>
          <w:bookmarkEnd w:id="580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рождения, индивидуальный идентификационный номер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обследования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Причина обращения в психолого-медико-педагогическую консультацию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Заключение психолого-медико-педагогической консультации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Рекомендации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944" w:id="581"/>
      <w:r>
        <w:rPr>
          <w:rFonts w:ascii="Times New Roman"/>
          <w:b w:val="false"/>
          <w:i w:val="false"/>
          <w:color w:val="000000"/>
          <w:sz w:val="28"/>
        </w:rPr>
        <w:t>
      Карта развития ребенка</w:t>
      </w:r>
    </w:p>
    <w:bookmarkEnd w:id="5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Индивидуальный идентификационный номер 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(число, месяц, год)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Школа №, класс, язык обучения 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Группа инвалидности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Детский сад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Кем направлен 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Домашний адрес 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Телефон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Состав семьи 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Мать (фамилия, имя, отчество (при его наличии), возраст, образование)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Отец (фамилия, имя, отчество (при его наличии), возраст, образование)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Дети (пол, возраст)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Причины обращения в психолого-медико-педагогическую консультацию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Жалобы родителей или других законных представителей ребенка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Данные о психофизическом развитии ребенка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Течение беременности матери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Роды 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Вес_________________________________________________________________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Оценка по шкале Апгар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Диагноз при выписке из родильного дома 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Вскармливание (грудное, искусственное) 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Отнят от груди 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Моторное развитие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Держит головку, сидит, ползает, ходит, месяц 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Психическое развитие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Комплекс оживления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Реакция зрительного сосредоточения 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Реакция слухового сосредоточени 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Манипуляция с предметами действия 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Лепет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Понимание речи взрослого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слова 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фразы 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Усвоение навыков опрятности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Усвоение навыков самообслуживания 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Особенности развития (с момента рождения и до настоящего времени)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Заболевания (перенесенные с рождения и до настоящего времени) 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Судороги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Нейроинфекции 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Черепно-мозговая травма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Факты реанимации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Поствакциональные осложнения 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Инфекционные заболевания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Соматические заболевания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Недержание мочи, кала (редко, иногда, часто) 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Заикание, тики, навязчивые движения, аллергия, диатез, дисбактериоз 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 врача-офтальмолога о состоянии зрения (степени снижения зрительной функции)      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 врача-сурдолога о состоянии слуха (степени снижения слуховой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функции в децибеллах)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Семейный анамнез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Пребывание в детском саду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Особенности адаптации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Усвоение программы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Период школьного обучения: начал учиться 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Тип организации 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Дублирование класса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Трудности обучения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История проблем психического развития ребенка 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Социальная ситуация развития ребенка 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Социальная характеристика семьи: без особенностей; нуждается в социально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педагогическом обследовании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Тип и условия родительского воспитания 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История проблем психического развития ребенка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Обследование невропатологом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Обследование психиатром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Обследования ребенка психологом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Обследования ребенка учителем-логопедом 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Обследования ребенка педагогом 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 социального педагога 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Результаты дополнительных исследований 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Дополнительная информация 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Общее заключение психолого-медико-педагогической консультации (далее - ПМПК)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(психолого-педагогическое заключение) 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Особое мнение 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Рекомендации по образовательной программе и особым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образовательным потребностям 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 и рекомендации действительны (указания срока действия) 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Заведующий ПМПК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Специалисты ПМПК _________________________________________________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1946" w:id="582"/>
      <w:r>
        <w:rPr>
          <w:rFonts w:ascii="Times New Roman"/>
          <w:b w:val="false"/>
          <w:i w:val="false"/>
          <w:color w:val="000000"/>
          <w:sz w:val="28"/>
        </w:rPr>
        <w:t>
      Индивидуально-развивающая программа</w:t>
      </w:r>
    </w:p>
    <w:bookmarkEnd w:id="5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 Паспортная часть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1.1 Данные о ребенке и его семье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обращения в кабинет психолого-педагогической коррекции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Домашний адрес 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Телефон__________________________________________________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Родители или другие законные представители ребенка: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матери______________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Образование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работы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отца_________________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Образование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работы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Лица, участвующие в воспитании ребенка 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Посещение организаций образования 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Национальность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Язык обучения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Язык бытового общения 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Форма обучения___________________________________________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 психолого-медико-педагогической консультации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(далее – ПМПК)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Запрос родителей или других законных представителей ребенка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Рекомендации специалистов ПМПК___________________________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1.2. Учет видов психолого-педагогической помощи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ребенка 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Заключение: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Сроки оказания услуг специалистами: цикл №___ с 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 _____/_____ цикл №______ с _____по _ цикл №___ с 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 ____/______ цикл №______ с _______ по _ 20 ___ год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>
        <w:trPr>
          <w:trHeight w:val="30" w:hRule="atLeast"/>
        </w:trPr>
        <w:tc>
          <w:tcPr>
            <w:tcW w:w="94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947" w:id="58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Виды помощи в рамках оказания государственных услуг в сфере психолого-педагогической поддержки</w:t>
            </w:r>
          </w:p>
          <w:bookmarkEnd w:id="583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Рекомендованный</w:t>
            </w:r>
          </w:p>
        </w:tc>
        <w:tc>
          <w:tcPr>
            <w:tcW w:w="0" w:type="auto"/>
            <w:gridSpan w:val="10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Выполненный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94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Кол-во услуг в месяц</w:t>
            </w:r>
          </w:p>
        </w:tc>
        <w:tc>
          <w:tcPr>
            <w:tcW w:w="94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Продолжительность занятия</w:t>
            </w:r>
          </w:p>
        </w:tc>
        <w:tc>
          <w:tcPr>
            <w:tcW w:w="0" w:type="auto"/>
            <w:gridSpan w:val="10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услуг в месяц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Январь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Февраль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Март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Апрель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Май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Июнь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Июль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Август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Сентябрь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Октябрь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970" w:id="58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584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984" w:id="58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Посещение группы кратковременного пребывания</w:t>
            </w:r>
          </w:p>
          <w:bookmarkEnd w:id="585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1998" w:id="58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Индивидуальное логопедическое занятие</w:t>
            </w:r>
          </w:p>
          <w:bookmarkEnd w:id="586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12" w:id="58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Подгрупповые логопедические занятия</w:t>
            </w:r>
          </w:p>
          <w:bookmarkEnd w:id="587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26" w:id="58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со специальным педагогом (индивидуальные)</w:t>
            </w:r>
          </w:p>
          <w:bookmarkEnd w:id="588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40" w:id="58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со специальным педагогом (подгрупповые)</w:t>
            </w:r>
          </w:p>
          <w:bookmarkEnd w:id="589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54" w:id="5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психолога (индивидуальные)</w:t>
            </w:r>
          </w:p>
          <w:bookmarkEnd w:id="590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68" w:id="59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психолога (подгрупповые)</w:t>
            </w:r>
          </w:p>
          <w:bookmarkEnd w:id="591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082" w:id="5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59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83" w:id="59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Выполненный</w:t>
            </w:r>
          </w:p>
          <w:bookmarkEnd w:id="593"/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85" w:id="59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Количество услуг в месяц</w:t>
            </w:r>
          </w:p>
          <w:bookmarkEnd w:id="594"/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87" w:id="59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Ноябрь</w:t>
            </w:r>
          </w:p>
          <w:bookmarkEnd w:id="595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Декабрь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090" w:id="59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14</w:t>
            </w:r>
          </w:p>
          <w:bookmarkEnd w:id="596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15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2114" w:id="597"/>
      <w:r>
        <w:rPr>
          <w:rFonts w:ascii="Times New Roman"/>
          <w:b w:val="false"/>
          <w:i w:val="false"/>
          <w:color w:val="000000"/>
          <w:sz w:val="28"/>
        </w:rPr>
        <w:t>
      Заведующий кабинета психолого-педагогической коррекции ________________</w:t>
      </w:r>
    </w:p>
    <w:bookmarkEnd w:id="5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1.3 Учет пребывания ребенка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15" w:id="59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Номер Цикла</w:t>
            </w:r>
          </w:p>
          <w:bookmarkEnd w:id="59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планируемого пребывания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Изменения в индивидуально - развивающей программе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специалиста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2125" w:id="599"/>
      <w:r>
        <w:rPr>
          <w:rFonts w:ascii="Times New Roman"/>
          <w:b w:val="false"/>
          <w:i w:val="false"/>
          <w:color w:val="000000"/>
          <w:sz w:val="28"/>
        </w:rPr>
        <w:t>
      Заведующий кабинета психолого-педагогической коррекции ________________</w:t>
      </w:r>
    </w:p>
    <w:bookmarkEnd w:id="5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 Сбор информации о ребенке.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2.1 Краткая история развития ребенка: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Моторное развитие: Держать голову ______сидеть ____ ползать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______ходить_____месяц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Речевое развитие________________________________________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Лепет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Понимать речь взрослого 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слова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фразы 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Психическое развитие: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Комплекс оживления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действия с предметами 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Процессуальная игра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Сюжетная игра 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Сюжетно-ролевая игра 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Навыки опрятности и самообслуживания 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Особенности семейного воспитания_________________________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Специалисты для работы по индивидуально-развивающей программе: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Роспись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30" w:id="60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Педагог-психолог</w:t>
            </w:r>
          </w:p>
          <w:bookmarkEnd w:id="600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34" w:id="60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Специальный педагог</w:t>
            </w:r>
          </w:p>
          <w:bookmarkEnd w:id="601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38" w:id="60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Логопед</w:t>
            </w:r>
          </w:p>
          <w:bookmarkEnd w:id="602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42" w:id="60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Инструктор по лечебной физической культуре (далее - ЛФК)</w:t>
            </w:r>
          </w:p>
          <w:bookmarkEnd w:id="603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46" w:id="60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Социальный педагог</w:t>
            </w:r>
          </w:p>
          <w:bookmarkEnd w:id="604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50" w:id="60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Педагог-воспитатель</w:t>
            </w:r>
          </w:p>
          <w:bookmarkEnd w:id="605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54" w:id="60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Ответственный специалист </w:t>
            </w:r>
          </w:p>
          <w:bookmarkEnd w:id="606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158" w:id="6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2.2 Протокол оценки психофизического развития (описание свободной деятельности ребенка и его реакции на предлагаемые задания)</w:t>
      </w:r>
    </w:p>
    <w:bookmarkEnd w:id="60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59" w:id="60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608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Состав команды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проведения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Согласен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65" w:id="60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609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71" w:id="61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610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77" w:id="61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611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83" w:id="61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</w:t>
            </w:r>
          </w:p>
          <w:bookmarkEnd w:id="612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189" w:id="6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 Состояние психофизического развития ребенка на начало коррекционно-развивающего обучения:</w:t>
      </w:r>
    </w:p>
    <w:bookmarkEnd w:id="613"/>
    <w:bookmarkStart w:name="z12190" w:id="6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2.3.1 Социальная ситуация развития (состав семьи, жилищно-бытовые условия, особенности воспитания ребенка, интересы и увлечения ребенка)</w:t>
      </w:r>
    </w:p>
    <w:bookmarkEnd w:id="614"/>
    <w:p>
      <w:pPr>
        <w:spacing w:after="0"/>
        <w:ind w:left="0"/>
        <w:jc w:val="both"/>
      </w:pPr>
      <w:bookmarkStart w:name="z12191" w:id="615"/>
      <w:r>
        <w:rPr>
          <w:rFonts w:ascii="Times New Roman"/>
          <w:b w:val="false"/>
          <w:i w:val="false"/>
          <w:color w:val="000000"/>
          <w:sz w:val="28"/>
        </w:rPr>
        <w:t>
      2.3.2 Социальное взаимодействие и коммуникация ________________________</w:t>
      </w:r>
    </w:p>
    <w:bookmarkEnd w:id="6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2.3.3 Речевое развитие:</w:t>
      </w:r>
    </w:p>
    <w:bookmarkStart w:name="z12192" w:id="6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2.3.4 Развитие познавательной деятельности (мышления, восприятия, внимания, памяти).</w:t>
      </w:r>
    </w:p>
    <w:bookmarkEnd w:id="616"/>
    <w:bookmarkStart w:name="z12193" w:id="6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2.3.5. Развитие ведущей и других видов детской деятельности (изобразительная, конструктивная)</w:t>
      </w:r>
    </w:p>
    <w:bookmarkEnd w:id="617"/>
    <w:p>
      <w:pPr>
        <w:spacing w:after="0"/>
        <w:ind w:left="0"/>
        <w:jc w:val="both"/>
      </w:pPr>
      <w:bookmarkStart w:name="z12194" w:id="618"/>
      <w:r>
        <w:rPr>
          <w:rFonts w:ascii="Times New Roman"/>
          <w:b w:val="false"/>
          <w:i w:val="false"/>
          <w:color w:val="000000"/>
          <w:sz w:val="28"/>
        </w:rPr>
        <w:t>
      2.3.5 Моторное развитие (крупная, мелкая моторика) _______________________</w:t>
      </w:r>
    </w:p>
    <w:bookmarkEnd w:id="6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 Коррекционно-развивающая программа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составления программы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Возраст 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Специалисты (профиль)________________________________________________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95" w:id="61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Сроки</w:t>
            </w:r>
          </w:p>
          <w:bookmarkEnd w:id="619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196" w:id="62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Направления развивающей работы</w:t>
            </w:r>
          </w:p>
          <w:bookmarkEnd w:id="62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Цели-ожидаемые результаты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Отметка о достижении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206" w:id="6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3.1. Содержание коррекционно-развивающей программы</w:t>
      </w:r>
    </w:p>
    <w:bookmarkEnd w:id="62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207" w:id="62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Направления развивающей работы</w:t>
            </w:r>
          </w:p>
          <w:bookmarkEnd w:id="622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Методы, методики, приемы, средства развивающей работы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2213" w:id="623"/>
      <w:r>
        <w:rPr>
          <w:rFonts w:ascii="Times New Roman"/>
          <w:b w:val="false"/>
          <w:i w:val="false"/>
          <w:color w:val="000000"/>
          <w:sz w:val="28"/>
        </w:rPr>
        <w:t>
      Заведующий кабинета психолого-педагогической коррекции ________________</w:t>
      </w:r>
    </w:p>
    <w:bookmarkEnd w:id="6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 Результаты коррекционно -развивающей помощи.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3.1 Балльная оценка (0 – цели не достигнуты, 1 – цели достигнуты частично (25%); цели достигнуты не полностью (50%), 3 – цели достигнуты (100%)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окончания коррекционного обучения 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Куда направлен (выбыл)_____________________________________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3.2 Заключение специалистов: _______________________________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2215" w:id="624"/>
      <w:r>
        <w:rPr>
          <w:rFonts w:ascii="Times New Roman"/>
          <w:b w:val="false"/>
          <w:i w:val="false"/>
          <w:color w:val="000000"/>
          <w:sz w:val="28"/>
        </w:rPr>
        <w:t>
      Индивидуально-развивающая программа</w:t>
      </w:r>
    </w:p>
    <w:bookmarkEnd w:id="6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 Паспортная часть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1.1 Данные о ребенке и его семье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обращения в реабилитационный центр 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Домашний адрес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Телефон________________________________________________________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Родители или другие законные представители ребенка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матери____________________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Образование 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работы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отца 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Образование 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Место работы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Лица, участвующие в воспитании ребенка 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Посещение организаций образования 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Национальность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Язык обучения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Язык бытового общения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Форма обучения________________________________________________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 психолого-медико-педагогической консультации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(далее – ПМПК)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Запрос родителей или других законных представителей ребенка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Рекомендации специалистов ПМПК________________________________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1.2. Учет видов психолого-педагогической помощи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ребенка 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Заключение: 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Сроки оказания услуг специалистами: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цикл №___ с ________ по ____/______ цикл №____ с ______ по 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цикл №___ с ______ по _____/_____ цикл №______ с ____ по __ 20 ___ год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>
        <w:trPr>
          <w:trHeight w:val="30" w:hRule="atLeast"/>
        </w:trPr>
        <w:tc>
          <w:tcPr>
            <w:tcW w:w="94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216" w:id="62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Виды помощи в рамках оказания государственных услуг в сфере психолого-педагогической поддержки</w:t>
            </w:r>
          </w:p>
          <w:bookmarkEnd w:id="625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Рекомендованный</w:t>
            </w:r>
          </w:p>
        </w:tc>
        <w:tc>
          <w:tcPr>
            <w:tcW w:w="0" w:type="auto"/>
            <w:gridSpan w:val="10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Выполненный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94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Кол-во услуг в месяц</w:t>
            </w:r>
          </w:p>
        </w:tc>
        <w:tc>
          <w:tcPr>
            <w:tcW w:w="94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Продолжительность занятия</w:t>
            </w:r>
          </w:p>
        </w:tc>
        <w:tc>
          <w:tcPr>
            <w:tcW w:w="0" w:type="auto"/>
            <w:gridSpan w:val="10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услуг в месяц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Январь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Февраль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Март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Апрель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Май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Июнь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Июль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Август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Сентябрь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Октябрь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239" w:id="62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626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253" w:id="62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Посещение группы кратковременного пребывания</w:t>
            </w:r>
          </w:p>
          <w:bookmarkEnd w:id="627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267" w:id="62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Посещение группы дневного пребывания</w:t>
            </w:r>
          </w:p>
          <w:bookmarkEnd w:id="628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281" w:id="6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Индивидуальное логопедическое занятие</w:t>
            </w:r>
          </w:p>
          <w:bookmarkEnd w:id="629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295" w:id="63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Подгрупповые логопедические занятия</w:t>
            </w:r>
          </w:p>
          <w:bookmarkEnd w:id="630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309" w:id="63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со специальным педагогом (индивидуальные)</w:t>
            </w:r>
          </w:p>
          <w:bookmarkEnd w:id="631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323" w:id="63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со специальным педагогом (подгрупповые)</w:t>
            </w:r>
          </w:p>
          <w:bookmarkEnd w:id="632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337" w:id="63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психолога (индивидуальные)</w:t>
            </w:r>
          </w:p>
          <w:bookmarkEnd w:id="633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351" w:id="63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Занятия психолога (подгрупповые)</w:t>
            </w:r>
          </w:p>
          <w:bookmarkEnd w:id="634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365" w:id="63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Семейное консультирование</w:t>
            </w:r>
          </w:p>
          <w:bookmarkEnd w:id="635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379" w:id="6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Музыкально-ритмические занятия (подгрупповые)</w:t>
            </w:r>
          </w:p>
          <w:bookmarkEnd w:id="636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393" w:id="63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Командная оценка психофизического состояния</w:t>
            </w:r>
          </w:p>
          <w:bookmarkEnd w:id="637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07" w:id="63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Консультации социального педагога / работника</w:t>
            </w:r>
          </w:p>
          <w:bookmarkEnd w:id="638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21" w:id="63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Консультация врача -невропатолога</w:t>
            </w:r>
          </w:p>
          <w:bookmarkEnd w:id="639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35" w:id="64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Консультация врача-реабилитолога</w:t>
            </w:r>
          </w:p>
          <w:bookmarkEnd w:id="640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49" w:id="64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ЛФК (индивидуальные)</w:t>
            </w:r>
          </w:p>
          <w:bookmarkEnd w:id="641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63" w:id="64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ЛФК (подгрупповые)</w:t>
            </w:r>
          </w:p>
          <w:bookmarkEnd w:id="642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77" w:id="64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Массаж</w:t>
            </w:r>
          </w:p>
          <w:bookmarkEnd w:id="643"/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491" w:id="6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64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92" w:id="64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Выполненный</w:t>
            </w:r>
          </w:p>
          <w:bookmarkEnd w:id="645"/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94" w:id="64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Количество услуг в месяц</w:t>
            </w:r>
          </w:p>
          <w:bookmarkEnd w:id="646"/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96" w:id="64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Ноябрь</w:t>
            </w:r>
          </w:p>
          <w:bookmarkEnd w:id="64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Декабрь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499" w:id="64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14</w:t>
            </w:r>
          </w:p>
          <w:bookmarkEnd w:id="648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15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2505" w:id="649"/>
      <w:r>
        <w:rPr>
          <w:rFonts w:ascii="Times New Roman"/>
          <w:b w:val="false"/>
          <w:i w:val="false"/>
          <w:color w:val="000000"/>
          <w:sz w:val="28"/>
        </w:rPr>
        <w:t>
      Заведующий реабилитационного центра ________________________________</w:t>
      </w:r>
    </w:p>
    <w:bookmarkEnd w:id="6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1.3 Учет пребывания ребенка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06" w:id="65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Номер цикла</w:t>
            </w:r>
          </w:p>
          <w:bookmarkEnd w:id="650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планируемого пребывания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Изменения в индивидуально - развивающей программе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специалиста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2516" w:id="651"/>
      <w:r>
        <w:rPr>
          <w:rFonts w:ascii="Times New Roman"/>
          <w:b w:val="false"/>
          <w:i w:val="false"/>
          <w:color w:val="000000"/>
          <w:sz w:val="28"/>
        </w:rPr>
        <w:t>
      Заведующий реабилитационного центра __________________________</w:t>
      </w:r>
    </w:p>
    <w:bookmarkEnd w:id="6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 Сбор информации о ребенке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2.1 Краткая история развития ребенка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Моторное развитие: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Держать голову _____сидеть ______ ползать _______ходить_____мес.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Речевое развитие_____________________________________________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Лепет 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Понимать речь взрослого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слова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фразы 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Психическое развитие: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Комплекс оживления 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действия с предметами 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Процессуальная игра 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Сюжетная игра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Сюжетно-ролевая игра 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Навыки опрятности и самообслуживания 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Особенности семейного воспитания____________________________</w:t>
      </w:r>
    </w:p>
    <w:bookmarkStart w:name="z12517" w:id="6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Специалисты для работы по индивидуально-развивающей программе:</w:t>
      </w:r>
    </w:p>
    <w:bookmarkEnd w:id="65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Роспись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22" w:id="65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Педагог-психолог</w:t>
            </w:r>
          </w:p>
          <w:bookmarkEnd w:id="653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26" w:id="65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Специальный педагог</w:t>
            </w:r>
          </w:p>
          <w:bookmarkEnd w:id="654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30" w:id="65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Логопед</w:t>
            </w:r>
          </w:p>
          <w:bookmarkEnd w:id="655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34" w:id="65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Инструктор по лечебной физической культуре</w:t>
            </w:r>
          </w:p>
          <w:bookmarkEnd w:id="656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38" w:id="65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Социальный педагог</w:t>
            </w:r>
          </w:p>
          <w:bookmarkEnd w:id="657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42" w:id="65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Врач-реабилитолог</w:t>
            </w:r>
          </w:p>
          <w:bookmarkEnd w:id="658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46" w:id="65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Педагог-воспитатель</w:t>
            </w:r>
          </w:p>
          <w:bookmarkEnd w:id="659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50" w:id="66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Ответственный специалист </w:t>
            </w:r>
          </w:p>
          <w:bookmarkEnd w:id="660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554" w:id="6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2.2 Протокол оценки психофизического развития (описание свободной деятельности ребенка и его реакции на предлагаемые задания)</w:t>
      </w:r>
    </w:p>
    <w:bookmarkEnd w:id="66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55" w:id="66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662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Состав команды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проведения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Согласен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61" w:id="66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663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67" w:id="66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664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73" w:id="66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665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79" w:id="66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</w:t>
            </w:r>
          </w:p>
          <w:bookmarkEnd w:id="666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585" w:id="6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 Состояние психофизического развития ребенка на начало коррекционно-развивающего обучения:</w:t>
      </w:r>
    </w:p>
    <w:bookmarkEnd w:id="667"/>
    <w:bookmarkStart w:name="z12586" w:id="6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2.3.1 Социальная ситуация развития (состав семьи, жилищно-бытовые условия, особенности воспитания ребенка, интересы и увлечения ребенка)</w:t>
      </w:r>
    </w:p>
    <w:bookmarkEnd w:id="668"/>
    <w:p>
      <w:pPr>
        <w:spacing w:after="0"/>
        <w:ind w:left="0"/>
        <w:jc w:val="both"/>
      </w:pPr>
      <w:bookmarkStart w:name="z12587" w:id="669"/>
      <w:r>
        <w:rPr>
          <w:rFonts w:ascii="Times New Roman"/>
          <w:b w:val="false"/>
          <w:i w:val="false"/>
          <w:color w:val="000000"/>
          <w:sz w:val="28"/>
        </w:rPr>
        <w:t>
      2.3.2 Социальное взаимодействие и коммуникация ________________________</w:t>
      </w:r>
    </w:p>
    <w:bookmarkEnd w:id="6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2.3.3 Речевое развитие:</w:t>
      </w:r>
    </w:p>
    <w:bookmarkStart w:name="z12588" w:id="6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2.3.4 Развитие познавательной деятельности (мышления, восприятия, внимания, памяти).</w:t>
      </w:r>
    </w:p>
    <w:bookmarkEnd w:id="670"/>
    <w:bookmarkStart w:name="z12589" w:id="6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2.3.5. Развитие ведущей и других видов детской деятельности (изобразительная, конструктивная)</w:t>
      </w:r>
    </w:p>
    <w:bookmarkEnd w:id="671"/>
    <w:p>
      <w:pPr>
        <w:spacing w:after="0"/>
        <w:ind w:left="0"/>
        <w:jc w:val="both"/>
      </w:pPr>
      <w:bookmarkStart w:name="z12590" w:id="672"/>
      <w:r>
        <w:rPr>
          <w:rFonts w:ascii="Times New Roman"/>
          <w:b w:val="false"/>
          <w:i w:val="false"/>
          <w:color w:val="000000"/>
          <w:sz w:val="28"/>
        </w:rPr>
        <w:t>
      2.3.5 Моторное развитие (крупная, мелкая моторика) _______________________</w:t>
      </w:r>
    </w:p>
    <w:bookmarkEnd w:id="6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2.3.6 Социально-бытовые и адаптивные навыки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"___" ________ 20____г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Методист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(подпись) ____________</w:t>
            </w:r>
          </w:p>
        </w:tc>
      </w:tr>
    </w:tbl>
    <w:p>
      <w:pPr>
        <w:spacing w:after="0"/>
        <w:ind w:left="0"/>
        <w:jc w:val="both"/>
      </w:pPr>
      <w:bookmarkStart w:name="z12592" w:id="673"/>
      <w:r>
        <w:rPr>
          <w:rFonts w:ascii="Times New Roman"/>
          <w:b w:val="false"/>
          <w:i w:val="false"/>
          <w:color w:val="000000"/>
          <w:sz w:val="28"/>
        </w:rPr>
        <w:t>
      3. Коррекционно-развивающая программа</w:t>
      </w:r>
    </w:p>
    <w:bookmarkEnd w:id="6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составления программы 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Возраст 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Специалисты (профиль)____________________________________________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93" w:id="67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Сроки</w:t>
            </w:r>
          </w:p>
          <w:bookmarkEnd w:id="674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594" w:id="67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Направления развивающей работы</w:t>
            </w:r>
          </w:p>
          <w:bookmarkEnd w:id="67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Цели-ожидаемые результаты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Отметка о достижении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604" w:id="6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3.1. Содержание коррекционно-развивающей программы</w:t>
      </w:r>
    </w:p>
    <w:bookmarkEnd w:id="67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605" w:id="67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Направления развивающей работы</w:t>
            </w:r>
          </w:p>
          <w:bookmarkEnd w:id="677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Методы, методики, приемы, средства развивающей работы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2611" w:id="678"/>
      <w:r>
        <w:rPr>
          <w:rFonts w:ascii="Times New Roman"/>
          <w:b w:val="false"/>
          <w:i w:val="false"/>
          <w:color w:val="000000"/>
          <w:sz w:val="28"/>
        </w:rPr>
        <w:t>
      Заведующий реабилитационного центра _______________________________</w:t>
      </w:r>
    </w:p>
    <w:bookmarkEnd w:id="6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4. Результаты коррекционно-развивающей помощи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4.1 Балльная оценка (0 – цели не достигнуты, 1 – цели достигнуты частично (25%); цели достигнуты не полностью (50%), 3 – цели достигнуты (100%)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Дата окончания коррекционного обучения 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Куда направлен (выбыл) 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4.2 Заключение специалистов: _____________________________________</w:t>
      </w:r>
    </w:p>
    <w:bookmarkStart w:name="z12612" w:id="6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 регистрации детей по заключению психолого-медико-педагогической консультации</w:t>
      </w:r>
    </w:p>
    <w:bookmarkEnd w:id="67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613" w:id="68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680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ребенка (при его наличии)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рождения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Диагноз по заключению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Инвалидность (+/-, диагноз)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Язык обучения (каз/рус)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адрес, телефон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выдачи заключения и кем (номер психолого-медико-педагогической консультации)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Где организован (Место посещения других учреждений)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регистрации в Центре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2638" w:id="681"/>
      <w:r>
        <w:rPr>
          <w:rFonts w:ascii="Times New Roman"/>
          <w:b w:val="false"/>
          <w:i w:val="false"/>
          <w:color w:val="000000"/>
          <w:sz w:val="28"/>
        </w:rPr>
        <w:t>
      Регистрационная форма</w:t>
      </w:r>
    </w:p>
    <w:bookmarkEnd w:id="6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 Регистрационный номер 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 Дата первичной консультации (сбор анамнеза) 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 Фамилия, имя, отчество ребенка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4. Дата рождения (возраст) ребенка 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5. Кто обращается: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Родители или другие законные представители (фамилия, имя, отчество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(при его наличии) ребенка 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Состав семьи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6. Место проживания (адрес)___________________________________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7. Кем направлен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8. Причина обращения (запрос)_________________________________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9. Что беспокоит (проблемы ребенка)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10. Что рекомендовано: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Отказ (причина, что рекомендовано) 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Направлен на диагностическое обследование (дата) 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М-CHAT (М-ЧАТ), АДОS (АДОС) (дата)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11. Контактная информация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Телефоны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e-mail (е-майл)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12. Ответственный за сбор анамнеза 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Карта развития ребенка</w:t>
      </w:r>
    </w:p>
    <w:bookmarkStart w:name="z12639" w:id="6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I. Анамнестические данные</w:t>
      </w:r>
    </w:p>
    <w:bookmarkEnd w:id="682"/>
    <w:bookmarkStart w:name="z12640" w:id="6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Течение беременности: токсикоз (слабый, выраженный), анемия, кровотечение, ОРЗ, грипп. Угроза выкидыша (срок)_____ нефропатия (отеки, белок в моче), быстрый набор веса, повышенное/пониженное артериальное давление. Обострение хронических заболеваний ___ проявление острых заболеваний.</w:t>
      </w:r>
    </w:p>
    <w:bookmarkEnd w:id="683"/>
    <w:p>
      <w:pPr>
        <w:spacing w:after="0"/>
        <w:ind w:left="0"/>
        <w:jc w:val="both"/>
      </w:pPr>
      <w:bookmarkStart w:name="z12641" w:id="684"/>
      <w:r>
        <w:rPr>
          <w:rFonts w:ascii="Times New Roman"/>
          <w:b w:val="false"/>
          <w:i w:val="false"/>
          <w:color w:val="000000"/>
          <w:sz w:val="28"/>
        </w:rPr>
        <w:t>
      Лечение (амбулаторное, стационар) _______________________________________</w:t>
      </w:r>
    </w:p>
    <w:bookmarkEnd w:id="6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Психотравмирующие ситуации, психологические перегрузки _________________</w:t>
      </w:r>
    </w:p>
    <w:bookmarkStart w:name="z12642" w:id="6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Психологическое состояние: агрессия, плаксивость, постоянная усталость, раздражительность, другое</w:t>
      </w:r>
    </w:p>
    <w:bookmarkEnd w:id="685"/>
    <w:bookmarkStart w:name="z12643" w:id="6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Роды: срок_____________ (раньше, позже срока) _________ самостоятельные, вызванные, оперативные – кесарево сечение). Родовспоможение: стимуляция, капельница, механическое выдавливание плода, щипцы, вакуум.</w:t>
      </w:r>
    </w:p>
    <w:bookmarkEnd w:id="686"/>
    <w:bookmarkStart w:name="z12644" w:id="6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Ребенок родился: в головном, ягодичном, ножном прилежании.</w:t>
      </w:r>
    </w:p>
    <w:bookmarkEnd w:id="687"/>
    <w:bookmarkStart w:name="z12645" w:id="6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Вес_____окружность груди_____окружность головы ____ Ребенок закричал: сразу, проводилась реанимация. Имели место: зеленые околоплодные воды, обвитие пуповины вокруг шеи/туловища (тугое, нет), асфиксия, другое.</w:t>
      </w:r>
    </w:p>
    <w:bookmarkEnd w:id="688"/>
    <w:p>
      <w:pPr>
        <w:spacing w:after="0"/>
        <w:ind w:left="0"/>
        <w:jc w:val="both"/>
      </w:pPr>
      <w:bookmarkStart w:name="z12646" w:id="689"/>
      <w:r>
        <w:rPr>
          <w:rFonts w:ascii="Times New Roman"/>
          <w:b w:val="false"/>
          <w:i w:val="false"/>
          <w:color w:val="000000"/>
          <w:sz w:val="28"/>
        </w:rPr>
        <w:t>
      Диагноз при рождении: ___________________________________________________</w:t>
      </w:r>
    </w:p>
    <w:bookmarkEnd w:id="6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Стационарное лечение: (заключение после стационара)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Оценка по шкале Апгар______</w:t>
      </w:r>
    </w:p>
    <w:bookmarkStart w:name="z12647" w:id="6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Вскармливание: 1-е кормление на_____сутки, взял грудь: активно, вяло, отказался; грудное/искусственно. Отнятие от груди____________</w:t>
      </w:r>
    </w:p>
    <w:bookmarkEnd w:id="690"/>
    <w:bookmarkStart w:name="z12648" w:id="6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Заболевания (перенесенные с рождения и до настоящего времени)</w:t>
      </w:r>
    </w:p>
    <w:bookmarkEnd w:id="691"/>
    <w:bookmarkStart w:name="z12649" w:id="6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Судороги (вздрагивания, тремор ручек/подбородка, судороги при повышении</w:t>
      </w:r>
    </w:p>
    <w:bookmarkEnd w:id="692"/>
    <w:p>
      <w:pPr>
        <w:spacing w:after="0"/>
        <w:ind w:left="0"/>
        <w:jc w:val="both"/>
      </w:pPr>
      <w:bookmarkStart w:name="z12650" w:id="693"/>
      <w:r>
        <w:rPr>
          <w:rFonts w:ascii="Times New Roman"/>
          <w:b w:val="false"/>
          <w:i w:val="false"/>
          <w:color w:val="000000"/>
          <w:sz w:val="28"/>
        </w:rPr>
        <w:t>
      температуры тела до 1 года, дебют и частота судорог) _________________________</w:t>
      </w:r>
    </w:p>
    <w:bookmarkEnd w:id="6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Нейроинфекции__________________________________________________________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Черепно-мозговые травмы_________________________________________________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Поствакцинальные осложнения_____________________________________________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Инфекционные заболевания________________________________________________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Заболевания внутренних органов____________________________________________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Диатез, дисбактериоз, аллергия______________________________________________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Связь ухудшения психического состояния с соматическим неблагополучием: тревоги,</w:t>
      </w:r>
    </w:p>
    <w:p>
      <w:pPr>
        <w:spacing w:after="0"/>
        <w:ind w:left="0"/>
        <w:jc w:val="both"/>
      </w:pPr>
      <w:bookmarkStart w:name="z12651" w:id="694"/>
      <w:r>
        <w:rPr>
          <w:rFonts w:ascii="Times New Roman"/>
          <w:b w:val="false"/>
          <w:i w:val="false"/>
          <w:color w:val="000000"/>
          <w:sz w:val="28"/>
        </w:rPr>
        <w:t>
      страхи, другие аффективные расстройства, стереотипии_________________________</w:t>
      </w:r>
    </w:p>
    <w:bookmarkEnd w:id="6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Манифестация проявлений аутизма, регресс приобретенных навыков, общения, речи</w:t>
      </w:r>
    </w:p>
    <w:p>
      <w:pPr>
        <w:spacing w:after="0"/>
        <w:ind w:left="0"/>
        <w:jc w:val="both"/>
      </w:pPr>
      <w:bookmarkStart w:name="z12652" w:id="695"/>
      <w:r>
        <w:rPr>
          <w:rFonts w:ascii="Times New Roman"/>
          <w:b w:val="false"/>
          <w:i w:val="false"/>
          <w:color w:val="000000"/>
          <w:sz w:val="28"/>
        </w:rPr>
        <w:t>
      после соматического заболевания, вакцинации, стресса _________________________</w:t>
      </w:r>
    </w:p>
    <w:bookmarkEnd w:id="6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Семейный анамнез_________________________________________________________</w:t>
      </w:r>
    </w:p>
    <w:bookmarkStart w:name="z12653" w:id="6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Психическое развитие:</w:t>
      </w:r>
    </w:p>
    <w:bookmarkEnd w:id="696"/>
    <w:bookmarkStart w:name="z12654" w:id="6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 год жизни</w:t>
      </w:r>
    </w:p>
    <w:bookmarkEnd w:id="697"/>
    <w:bookmarkStart w:name="z12655" w:id="6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Моторное развитие: голову держит с____мес., сидит с ____мес., ползал (да/нет) с ____мес. много/мало, (вперед, боком, пятился назад), ходит самостоятельно с _____мес. Особенности дебюта ходьбы: часто падал, боялся самостоятельно ходить, ходил боком, "на цыпочках", на пяточках, косолапил, часто оступался, сразу побежал, другое.</w:t>
      </w:r>
    </w:p>
    <w:bookmarkEnd w:id="698"/>
    <w:bookmarkStart w:name="z12656" w:id="6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Нарушение мышечного тонуса: гипертонус, гипотонус.</w:t>
      </w:r>
    </w:p>
    <w:bookmarkEnd w:id="699"/>
    <w:bookmarkStart w:name="z12657" w:id="7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Психосоматическое состояние: нарушения режима сна (путает день с ночью, засыпает лишь в определенных условиях (на улице, балконе, при укачивании). Крик и сопротивление при пеленании, прикосновении, взятии на руки, купании, массаже. Страхи, тревога, нарушения питания: возможность кормления лишь в особых условиях (ночью, в просоночном состоянии). Избирательность в еде. Гиперсензитивность к твердой пище, употребление только протертой.</w:t>
      </w:r>
    </w:p>
    <w:bookmarkEnd w:id="700"/>
    <w:bookmarkStart w:name="z12658" w:id="7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Сенсорное развитие: реакции зрительного и слухового сосредоточения ______________ прослеживания _____ локализации источника звука ______</w:t>
      </w:r>
    </w:p>
    <w:bookmarkEnd w:id="701"/>
    <w:bookmarkStart w:name="z12659" w:id="7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Чрезмерная сосредоточенность, завороженность в рассматривании объектов (световое пятно, узор обоев, ковра, мелькании теней, рекламному ролику), или в слушании определенной музыки, стойкое предпочтение только одному объекту рассматривания и слушания.</w:t>
      </w:r>
    </w:p>
    <w:bookmarkEnd w:id="702"/>
    <w:bookmarkStart w:name="z12660" w:id="7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Эмоциональное развитие. Улыбка, комплекс оживления с ______месяца. Слабость, редкость, отставленность комплекса оживления, отнесенность не к человеку, а неодушевленному предмету. Фиксация взгляда на лице и глазах человека –отсутствие, слабость______________________ (взгляд вверх, "мимо", "сквозь").</w:t>
      </w:r>
    </w:p>
    <w:bookmarkEnd w:id="703"/>
    <w:bookmarkStart w:name="z12661" w:id="7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Эмоциональные игры "Ладушки", "Ку-ку" ______________________</w:t>
      </w:r>
    </w:p>
    <w:bookmarkEnd w:id="704"/>
    <w:bookmarkStart w:name="z12662" w:id="7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Слабая эмоциональная откликаемость. Быстрая пресыщаемость в контакте. Трудности вызывания эмоциональной реакции, заражения эмоцией взрослого. Отрешенный, безразличный или тревожный, напряженный, испуганный взгляд.</w:t>
      </w:r>
    </w:p>
    <w:bookmarkEnd w:id="705"/>
    <w:p>
      <w:pPr>
        <w:spacing w:after="0"/>
        <w:ind w:left="0"/>
        <w:jc w:val="both"/>
      </w:pPr>
      <w:bookmarkStart w:name="z12663" w:id="706"/>
      <w:r>
        <w:rPr>
          <w:rFonts w:ascii="Times New Roman"/>
          <w:b w:val="false"/>
          <w:i w:val="false"/>
          <w:color w:val="000000"/>
          <w:sz w:val="28"/>
        </w:rPr>
        <w:t>
      Формирование привязанности__________________________________</w:t>
      </w:r>
    </w:p>
    <w:bookmarkEnd w:id="7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Задержка и слабость реакции узнавания матери: не требует внимания, не просится на руки, слабо реагирует на ее уход. Сопротивление при взятии на руки. Отсутствие страха незнакомых лиц, спокойное пребывание у чужих на руках. "Сверхобщительность".</w:t>
      </w:r>
    </w:p>
    <w:bookmarkStart w:name="z12664" w:id="7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Симбиотическая связь с матерью (или с кем-нибудь из близких): непереносимость ее самого кратковременного отсутствия (патологические вегетативные реакции). Непереносимость незнакомых лиц: тревога, страхи, сопротивление при взятии на руки, агрессия.</w:t>
      </w:r>
    </w:p>
    <w:bookmarkEnd w:id="707"/>
    <w:bookmarkStart w:name="z12665" w:id="7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2-3 год жизни</w:t>
      </w:r>
    </w:p>
    <w:bookmarkEnd w:id="708"/>
    <w:p>
      <w:pPr>
        <w:spacing w:after="0"/>
        <w:ind w:left="0"/>
        <w:jc w:val="both"/>
      </w:pPr>
      <w:bookmarkStart w:name="z12666" w:id="709"/>
      <w:r>
        <w:rPr>
          <w:rFonts w:ascii="Times New Roman"/>
          <w:b w:val="false"/>
          <w:i w:val="false"/>
          <w:color w:val="000000"/>
          <w:sz w:val="28"/>
        </w:rPr>
        <w:t>
      Особенности двигательной сферы. Двигательное беспокойство, "полевое" поведение с хаотической миграцией. Лазанье по мебели. Плавность движений, ловкость при лазанье, балансировании. Угловатость, неуклюжесть, порывистость, некоординированность, марионеточность движений. Двигательные стереотипии: однообразные повороты головы. Ритмические сгибания и разгибания пальцев рук. Машущие движения пальцами либо всей кистью. Кружение вокруг своей оси, бег по кругу, от стенки к стенке, разряды прыжков___________________________________</w:t>
      </w:r>
    </w:p>
    <w:bookmarkEnd w:id="7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Психосоматическое состояние: нарушения сна и питания: приверженность к узкому кругу.</w:t>
      </w:r>
    </w:p>
    <w:p>
      <w:pPr>
        <w:spacing w:after="0"/>
        <w:ind w:left="0"/>
        <w:jc w:val="both"/>
      </w:pPr>
      <w:bookmarkStart w:name="z12667" w:id="710"/>
      <w:r>
        <w:rPr>
          <w:rFonts w:ascii="Times New Roman"/>
          <w:b w:val="false"/>
          <w:i w:val="false"/>
          <w:color w:val="000000"/>
          <w:sz w:val="28"/>
        </w:rPr>
        <w:t>
      Отвергание новых видов пищи. ______________________________________________</w:t>
      </w:r>
    </w:p>
    <w:bookmarkEnd w:id="7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Соблюдает ли диету (безглютеновая, безказеиновая диета (БГБК), кетогенная диета).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Страхи: __________________________________________________________________</w:t>
      </w:r>
    </w:p>
    <w:p>
      <w:pPr>
        <w:spacing w:after="0"/>
        <w:ind w:left="0"/>
        <w:jc w:val="both"/>
      </w:pPr>
      <w:bookmarkStart w:name="z12668" w:id="711"/>
      <w:r>
        <w:rPr>
          <w:rFonts w:ascii="Times New Roman"/>
          <w:b w:val="false"/>
          <w:i w:val="false"/>
          <w:color w:val="000000"/>
          <w:sz w:val="28"/>
        </w:rPr>
        <w:t>
      Необычность страхов. Отсутствие страха темноты, высоты. Нарушение чувства самосохранения: отсутствие "чувства края", стремление выбежать на проезжую часть улицы, убежать на прогулке). ________________________________________________</w:t>
      </w:r>
    </w:p>
    <w:bookmarkEnd w:id="7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Повышенная или сниженная чувствительность:</w:t>
      </w:r>
    </w:p>
    <w:p>
      <w:pPr>
        <w:spacing w:after="0"/>
        <w:ind w:left="0"/>
        <w:jc w:val="both"/>
      </w:pPr>
      <w:bookmarkStart w:name="z12669" w:id="712"/>
      <w:r>
        <w:rPr>
          <w:rFonts w:ascii="Times New Roman"/>
          <w:b w:val="false"/>
          <w:i w:val="false"/>
          <w:color w:val="000000"/>
          <w:sz w:val="28"/>
        </w:rPr>
        <w:t>
      Агрессия, самоагрессия ________________________________________________</w:t>
      </w:r>
    </w:p>
    <w:bookmarkEnd w:id="7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Жесткое следование усвоенному режиму. Приверженность привычным деталям окружающего (расположение мебели, предметов, игрушек), к одной и той же одежде. Болезненная реакция на их изменения ____________________________________.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Эмоционально-коммуникативное и социальное развитие (развитие на данный момент и с какого возраста)</w:t>
      </w:r>
    </w:p>
    <w:bookmarkStart w:name="z12670" w:id="7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Смотрит в лицо, глаза, когда к нему обращаются: да, нет, непостоянно_______</w:t>
      </w:r>
    </w:p>
    <w:bookmarkEnd w:id="713"/>
    <w:p>
      <w:pPr>
        <w:spacing w:after="0"/>
        <w:ind w:left="0"/>
        <w:jc w:val="both"/>
      </w:pPr>
      <w:bookmarkStart w:name="z12671" w:id="714"/>
      <w:r>
        <w:rPr>
          <w:rFonts w:ascii="Times New Roman"/>
          <w:b w:val="false"/>
          <w:i w:val="false"/>
          <w:color w:val="000000"/>
          <w:sz w:val="28"/>
        </w:rPr>
        <w:t>
      Проявляет внимание и слушает, что ему показывают и говорят: да, нет, непостоянно_____</w:t>
      </w:r>
    </w:p>
    <w:bookmarkEnd w:id="7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Смотрит туда, куда показывают рукой, пальцем, привлекая внимание: да, нет, непостоянно_______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Отсутствие/использование любых жестов, движений, поз, вокализаций, механическое использование руки, туловища взрослого для удовлетворения своих желаний: 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Наличие/ отсутствие указательных, иных социальных жестов, движений головой, означающих утверждение либо отрицание, жестов приветствия или прощания______________________________________________________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Отклик на имя: отсутствие, непостоянно, всегда_____________________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Реакции на словесные обращения 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Избирательность ответных реакций на речь.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слова__________Какие 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Первые фразы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Использование слов, фраз для обращения к взрослым с просьбой: да, нет, иногда____</w:t>
      </w:r>
    </w:p>
    <w:p>
      <w:pPr>
        <w:spacing w:after="0"/>
        <w:ind w:left="0"/>
        <w:jc w:val="both"/>
      </w:pPr>
      <w:bookmarkStart w:name="z12672" w:id="715"/>
      <w:r>
        <w:rPr>
          <w:rFonts w:ascii="Times New Roman"/>
          <w:b w:val="false"/>
          <w:i w:val="false"/>
          <w:color w:val="000000"/>
          <w:sz w:val="28"/>
        </w:rPr>
        <w:t>
      Подражание действиям взрослых, использование предметов соответственно функциональному назначению: да, нет, иногда_______________________</w:t>
      </w:r>
    </w:p>
    <w:bookmarkEnd w:id="7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Совместные игры со взрослым: да, нет, иногда_______________________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Игры, любимые занятия ребенка, поглощенность ими_________________</w:t>
      </w:r>
    </w:p>
    <w:p>
      <w:pPr>
        <w:spacing w:after="0"/>
        <w:ind w:left="0"/>
        <w:jc w:val="both"/>
      </w:pPr>
      <w:bookmarkStart w:name="z12673" w:id="716"/>
      <w:r>
        <w:rPr>
          <w:rFonts w:ascii="Times New Roman"/>
          <w:b w:val="false"/>
          <w:i w:val="false"/>
          <w:color w:val="000000"/>
          <w:sz w:val="28"/>
        </w:rPr>
        <w:t>
      Игнорирование игрушек. Манипулирование с неигровыми предметами, дающими сенсорный эффект. Группировка игрушек и неигровых предметов по цвету, форме, размеру. Склонность к выкладыванию рядов, орнаментов. Стереотипность манипуляций и игры. Игра в одиночку. _______________</w:t>
      </w:r>
    </w:p>
    <w:bookmarkEnd w:id="7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Отсутствие/ наличие интереса к детям. Игнорирование пассивное, активное. Игра "рядом". "Механическое" заражение подвижными играми и поведением детей. Страх детей. Сопротивление при попытке организации контакта извне. Агрессивность к детям. 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Социально-бытовые навыки. Своевременное, отсутствие, задержка формирования навыков опрятности, самообслуживания 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Выполнение общепринятых норм поведения 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Трудности обучения навыкам и правилам поведения_________________________</w:t>
      </w:r>
    </w:p>
    <w:p>
      <w:pPr>
        <w:spacing w:after="0"/>
        <w:ind w:left="0"/>
        <w:jc w:val="both"/>
      </w:pPr>
      <w:bookmarkStart w:name="z12674" w:id="717"/>
      <w:r>
        <w:rPr>
          <w:rFonts w:ascii="Times New Roman"/>
          <w:b w:val="false"/>
          <w:i w:val="false"/>
          <w:color w:val="000000"/>
          <w:sz w:val="28"/>
        </w:rPr>
        <w:t>
      Особенности психического развития: высокие способности выполнения в отдельных областях _____</w:t>
      </w:r>
    </w:p>
    <w:bookmarkEnd w:id="7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 Социальная ситуация развития ребенка</w:t>
      </w:r>
    </w:p>
    <w:bookmarkStart w:name="z12675" w:id="7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Социально-психологическая характеристика семьи- состав семьи (полная, неполная, однодетная, многодетная).</w:t>
      </w:r>
    </w:p>
    <w:bookmarkEnd w:id="718"/>
    <w:p>
      <w:pPr>
        <w:spacing w:after="0"/>
        <w:ind w:left="0"/>
        <w:jc w:val="both"/>
      </w:pPr>
      <w:bookmarkStart w:name="z12676" w:id="719"/>
      <w:r>
        <w:rPr>
          <w:rFonts w:ascii="Times New Roman"/>
          <w:b w:val="false"/>
          <w:i w:val="false"/>
          <w:color w:val="000000"/>
          <w:sz w:val="28"/>
        </w:rPr>
        <w:t>
      2. Наличие инвалидности и других факторов социального риска _________________.</w:t>
      </w:r>
    </w:p>
    <w:bookmarkEnd w:id="7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Посещение детских учреждений: да, нет (тип учреждения: частный, государственный)</w:t>
      </w:r>
    </w:p>
    <w:p>
      <w:pPr>
        <w:spacing w:after="0"/>
        <w:ind w:left="0"/>
        <w:jc w:val="both"/>
      </w:pPr>
      <w:bookmarkStart w:name="z12677" w:id="720"/>
      <w:r>
        <w:rPr>
          <w:rFonts w:ascii="Times New Roman"/>
          <w:b w:val="false"/>
          <w:i w:val="false"/>
          <w:color w:val="000000"/>
          <w:sz w:val="28"/>
        </w:rPr>
        <w:t>
      Особенности адаптации: да, нет, с трудом _________________________________</w:t>
      </w:r>
    </w:p>
    <w:bookmarkEnd w:id="7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Усвоение режима детского учреждения 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Получение коррекционной помощи (коррекционная организация и специалисты)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Состоит на учете у врачей (невропатолога, психиатра, педиатра и других врачей).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Заключение: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Результаты медицинских и параклинических исследований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1. Состояние слуха____________________________________________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2. Состояние зрения___________________________________________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3. Электроэнцефалограмма_____________________________________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4. Магнитно-резонансная томография____________________________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5. Комьютерная томография 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6. Результаты медико-генетического обследования__________________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7. Результаты эндокринологического обследования__________________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12679" w:id="721"/>
      <w:r>
        <w:rPr>
          <w:rFonts w:ascii="Times New Roman"/>
          <w:b w:val="false"/>
          <w:i w:val="false"/>
          <w:color w:val="000000"/>
          <w:sz w:val="28"/>
        </w:rPr>
        <w:t>
      Индивидуальный план развития ребенка "Программа "Ранняя поддержка"</w:t>
      </w:r>
    </w:p>
    <w:bookmarkEnd w:id="7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ребенка: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родителя или другого законного представителя ребенка: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ребенка: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Клинический педагог: 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начала и окончания Программы: 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680" w:id="72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722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Навыки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Индикаторы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Формы, методики, стратегия интервенции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 интервенции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686" w:id="72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723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692" w:id="72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724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698" w:id="72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725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04" w:id="72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Всего часов</w:t>
            </w:r>
          </w:p>
          <w:bookmarkEnd w:id="726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12707" w:id="727"/>
      <w:r>
        <w:rPr>
          <w:rFonts w:ascii="Times New Roman"/>
          <w:b w:val="false"/>
          <w:i w:val="false"/>
          <w:color w:val="000000"/>
          <w:sz w:val="28"/>
        </w:rPr>
        <w:t>
      Примечание:</w:t>
      </w:r>
    </w:p>
    <w:bookmarkEnd w:id="7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Мониторинг прогресса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Программа Ранняя поддержка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ребенка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клинического педагога 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>
        <w:trPr>
          <w:trHeight w:val="30" w:hRule="atLeast"/>
        </w:trPr>
        <w:tc>
          <w:tcPr>
            <w:tcW w:w="136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08" w:id="72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№п/п</w:t>
            </w:r>
          </w:p>
          <w:bookmarkEnd w:id="728"/>
        </w:tc>
        <w:tc>
          <w:tcPr>
            <w:tcW w:w="136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Выбранные индикаторы из индивидуального плана развития</w:t>
            </w:r>
          </w:p>
        </w:tc>
        <w:tc>
          <w:tcPr>
            <w:tcW w:w="136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Шкала оценки, баллы</w:t>
            </w:r>
          </w:p>
        </w:tc>
        <w:tc>
          <w:tcPr>
            <w:tcW w:w="13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Критерий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Занятия с даты 1 до даты 36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среднее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1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36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25" w:id="7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729"/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(Например)</w:t>
            </w: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(Например) 0,1,2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2=ребенок берет предмет в течение 3 сек; 1= берет предмет не каждый раз или берет позже, чем в пределах 3 сек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1,5</w:t>
            </w: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35" w:id="73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730"/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0,1,2,3,4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45" w:id="73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731"/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55" w:id="73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Среднее прогресса</w:t>
            </w:r>
          </w:p>
          <w:bookmarkEnd w:id="732"/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1,00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1,33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….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17,5</w:t>
            </w:r>
          </w:p>
        </w:tc>
      </w:tr>
    </w:tbl>
    <w:p>
      <w:pPr>
        <w:spacing w:after="0"/>
        <w:ind w:left="0"/>
        <w:jc w:val="both"/>
      </w:pPr>
      <w:bookmarkStart w:name="z12762" w:id="733"/>
      <w:r>
        <w:rPr>
          <w:rFonts w:ascii="Times New Roman"/>
          <w:b w:val="false"/>
          <w:i w:val="false"/>
          <w:color w:val="000000"/>
          <w:sz w:val="28"/>
        </w:rPr>
        <w:t>
      Рекомендации для родителей или других законных представителей ребенка "Программа "Ранняя поддержка"</w:t>
      </w:r>
    </w:p>
    <w:bookmarkEnd w:id="7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ребенка: 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 ребенка: 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родителя или другого законного</w:t>
      </w:r>
    </w:p>
    <w:p>
      <w:pPr>
        <w:spacing w:after="0"/>
        <w:ind w:left="0"/>
        <w:jc w:val="both"/>
      </w:pPr>
      <w:bookmarkStart w:name="z12763" w:id="734"/>
      <w:r>
        <w:rPr>
          <w:rFonts w:ascii="Times New Roman"/>
          <w:b w:val="false"/>
          <w:i w:val="false"/>
          <w:color w:val="000000"/>
          <w:sz w:val="28"/>
        </w:rPr>
        <w:t>
      представителя ребенка:</w:t>
      </w:r>
    </w:p>
    <w:bookmarkEnd w:id="7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Дата составления: 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Клинический педагог: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I. Итоги курса: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1) Функциональный анализ развития ребенка;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2) Индивидуальный план развития;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       3) Результаты реализации индивидуального плана развития.</w:t>
      </w:r>
    </w:p>
    <w:bookmarkStart w:name="z12764" w:id="7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II. Домашнее задание:</w:t>
      </w:r>
    </w:p>
    <w:bookmarkEnd w:id="73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65" w:id="7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736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Развитие навыков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Примечание, комментарии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69" w:id="73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737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Визуальное восприятие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Цели/Задачи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78" w:id="73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Узнавание изображений</w:t>
            </w:r>
          </w:p>
          <w:bookmarkEnd w:id="73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Цель: научить узнавать и называть изображения.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Материал: 10 изображений фруктов, животных и мебели.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Способ реализации: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12784" w:id="73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739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Моторная имитация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12788" w:id="7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III. Общие рекомендации:</w:t>
      </w:r>
    </w:p>
    <w:bookmarkEnd w:id="740"/>
    <w:bookmarkStart w:name="z12789" w:id="7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(даем рекомендации, исходя из особенностей ребенка).</w:t>
      </w:r>
    </w:p>
    <w:bookmarkEnd w:id="741"/>
    <w:bookmarkStart w:name="z12790" w:id="7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Памятка для родителей или других законных представителей ребенка при работе над программами.</w:t>
      </w:r>
    </w:p>
    <w:bookmarkEnd w:id="742"/>
    <w:bookmarkStart w:name="z12791" w:id="7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Всегда ищите новые подкрепления.</w:t>
      </w:r>
    </w:p>
    <w:bookmarkEnd w:id="743"/>
    <w:bookmarkStart w:name="z12792" w:id="7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Хвалите ребенка, улыбайтесь, говорите: "Дай пять!" - за правильное выполнение задания.</w:t>
      </w:r>
    </w:p>
    <w:bookmarkEnd w:id="744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5 к приказу 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433" w:id="74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745"/>
    <w:bookmarkStart w:name="z434" w:id="74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факультативных занятий или надомного обучения для организаций среднего образования</w:t>
      </w:r>
    </w:p>
    <w:bookmarkEnd w:id="746"/>
    <w:bookmarkStart w:name="z7693" w:id="7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5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74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5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695" w:id="74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Перечень документов, обязательных для ведения педагогами организаций дополнительного образования</w:t>
      </w:r>
    </w:p>
    <w:bookmarkEnd w:id="748"/>
    <w:bookmarkStart w:name="z7696" w:id="7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Приказ дополнен приложением 5 в соответствии с приказом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End w:id="749"/>
    <w:bookmarkStart w:name="z7697" w:id="7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 заполняются педагогами в бумажном или электронном (при подключении организации образования к электронной системе) форматах. При заполнении в электронном формате бумажный вариант не требуется.</w:t>
      </w:r>
    </w:p>
    <w:bookmarkEnd w:id="750"/>
    <w:bookmarkStart w:name="z7698" w:id="7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Педагоги организаций дополнительного образования:</w:t>
      </w:r>
    </w:p>
    <w:bookmarkEnd w:id="751"/>
    <w:bookmarkStart w:name="z7699" w:id="7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ежедневно согласно расписанию занятий заполняют и ведут:</w:t>
      </w:r>
    </w:p>
    <w:bookmarkEnd w:id="752"/>
    <w:bookmarkStart w:name="z7700" w:id="7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журнал учета посещаемости или освоения обучающими образовательной программы дополнительного образования (в электронном формате word (ворд) или pdf (пдф);</w:t>
      </w:r>
    </w:p>
    <w:bookmarkEnd w:id="753"/>
    <w:bookmarkStart w:name="z7701" w:id="7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краткосрочный (ежедневный) план (в бумажном или электронном формате word (ворд) или pdf (пдф);</w:t>
      </w:r>
    </w:p>
    <w:bookmarkEnd w:id="754"/>
    <w:bookmarkStart w:name="z7702" w:id="7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мере необходимости в течение учебного года заполняют и ведут:</w:t>
      </w:r>
    </w:p>
    <w:bookmarkEnd w:id="755"/>
    <w:bookmarkStart w:name="z7703" w:id="7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журнал учета работы педагога (в бумажном или электронном формате word (ворд) или pdf (пдф);</w:t>
      </w:r>
    </w:p>
    <w:bookmarkEnd w:id="756"/>
    <w:bookmarkStart w:name="z7704" w:id="7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журнал инструктажа техники безопасности (в бумажном или электронном формате word (ворд) или pdf (пдф);</w:t>
      </w:r>
    </w:p>
    <w:bookmarkEnd w:id="757"/>
    <w:bookmarkStart w:name="z7705" w:id="7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один раз до начала учебного года разрабатывают:</w:t>
      </w:r>
    </w:p>
    <w:bookmarkEnd w:id="758"/>
    <w:bookmarkStart w:name="z7706" w:id="7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план работы педагога дополнительного образования в объединении (секции, кружке, клубе) (в бумажном или электронном формате word (ворд) или pdf (пдф);</w:t>
      </w:r>
    </w:p>
    <w:bookmarkEnd w:id="759"/>
    <w:bookmarkStart w:name="z7707" w:id="7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среднесрочный (календарно-тематический) план по образовательным программам дополнительного образования (в бумажном или электронном формате word (ворд) или pdf (пдф);</w:t>
      </w:r>
    </w:p>
    <w:bookmarkEnd w:id="760"/>
    <w:bookmarkStart w:name="z7708" w:id="7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Заместитель руководителя (директора) организации дополнительного образования для детей:</w:t>
      </w:r>
    </w:p>
    <w:bookmarkEnd w:id="761"/>
    <w:bookmarkStart w:name="z7709" w:id="7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мере необходимости в течение учебного года составляет/заполняет:</w:t>
      </w:r>
    </w:p>
    <w:bookmarkEnd w:id="762"/>
    <w:bookmarkStart w:name="z7710" w:id="7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расписание занятий в объединении (секции, кружке, клубе) (в электронном формате word (ворд) или pdf (пдф);</w:t>
      </w:r>
    </w:p>
    <w:bookmarkEnd w:id="763"/>
    <w:bookmarkStart w:name="z7711" w:id="7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сведения о детях, посещающих организацию дополнительного образования с целью сохранения контингента обучающихся (бумажном или электронном формате word (ворд) или pdf (пдф);</w:t>
      </w:r>
    </w:p>
    <w:bookmarkEnd w:id="764"/>
    <w:bookmarkStart w:name="z7712" w:id="7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сведения об учебной нагрузке педагогов (тарификация) (бумажном или электронном формате word (ворд) или pdf (пдф).</w:t>
      </w:r>
    </w:p>
    <w:bookmarkEnd w:id="76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6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443" w:id="76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Календарно-тематический план для педагога организаций среднего образования </w:t>
      </w:r>
    </w:p>
    <w:bookmarkEnd w:id="766"/>
    <w:bookmarkStart w:name="z7713" w:id="7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6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76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6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715" w:id="76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Формы документов, обязательных для ведения педагогами организаций дополнительного образования</w:t>
      </w:r>
    </w:p>
    <w:bookmarkEnd w:id="76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717" w:id="7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769"/>
    <w:bookmarkStart w:name="z7718" w:id="77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посещаемости детей</w:t>
      </w:r>
    </w:p>
    <w:bookmarkEnd w:id="770"/>
    <w:bookmarkStart w:name="z7719" w:id="7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Приказ дополнен приложением 6 в соответствии с приказом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End w:id="771"/>
    <w:p>
      <w:pPr>
        <w:spacing w:after="0"/>
        <w:ind w:left="0"/>
        <w:jc w:val="both"/>
      </w:pPr>
      <w:bookmarkStart w:name="z7720" w:id="772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</w:t>
      </w:r>
    </w:p>
    <w:bookmarkEnd w:id="7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(область, город республиканского значения, столица)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(район, город (село)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дополнительного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секции или кружка, год обучения)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 учебный год</w:t>
      </w:r>
    </w:p>
    <w:p>
      <w:pPr>
        <w:spacing w:after="0"/>
        <w:ind w:left="0"/>
        <w:jc w:val="both"/>
      </w:pPr>
      <w:bookmarkStart w:name="z7721" w:id="773"/>
      <w:r>
        <w:rPr>
          <w:rFonts w:ascii="Times New Roman"/>
          <w:b w:val="false"/>
          <w:i w:val="false"/>
          <w:color w:val="000000"/>
          <w:sz w:val="28"/>
        </w:rPr>
        <w:t>
      Наименование группы________________________________________________</w:t>
      </w:r>
    </w:p>
    <w:bookmarkEnd w:id="7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наличии) педагога__________________________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>
        <w:trPr>
          <w:trHeight w:val="30" w:hRule="atLeast"/>
        </w:trPr>
        <w:tc>
          <w:tcPr>
            <w:tcW w:w="492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492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Фамилия, имя </w:t>
            </w:r>
          </w:p>
        </w:tc>
        <w:tc>
          <w:tcPr>
            <w:tcW w:w="0" w:type="auto"/>
            <w:gridSpan w:val="2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Текущие оценки или посещаемость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 далее до 26</w:t>
            </w: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722" w:id="7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 далее (правая сторона)</w:t>
      </w:r>
    </w:p>
    <w:bookmarkEnd w:id="77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 занятий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Группа №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723" w:id="7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Примечание: Журнал учета посещаемости детей при подключении организации образования к электронной системе заполняется только в электронном формате, заполнение его в бумажном варианте не допускается. </w:t>
      </w:r>
    </w:p>
    <w:bookmarkEnd w:id="77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7725" w:id="776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</w:t>
      </w:r>
    </w:p>
    <w:bookmarkEnd w:id="7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дополнительного образования)</w:t>
      </w:r>
    </w:p>
    <w:bookmarkStart w:name="z7726" w:id="77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Краткосрочный (ежедневный) план</w:t>
      </w:r>
    </w:p>
    <w:bookmarkEnd w:id="777"/>
    <w:p>
      <w:pPr>
        <w:spacing w:after="0"/>
        <w:ind w:left="0"/>
        <w:jc w:val="both"/>
      </w:pPr>
      <w:bookmarkStart w:name="z7727" w:id="778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</w:t>
      </w:r>
    </w:p>
    <w:bookmarkEnd w:id="7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(тема занятия)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Раздел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секции или кружка, группа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 занятия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728" w:id="7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Ход урока</w:t>
      </w:r>
    </w:p>
    <w:bookmarkEnd w:id="77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Этап занятия/ Время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Действия педагога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Действия обучающегося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Оценивание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Ресурсы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729" w:id="7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При наличии в группе обучающихся с особыми образовательными потребностями предусматриваются действия по адаптации и реализации индивидуальных программ, одобренных областными, городов республиканского значения и столицы методическими кабинетами и методическими кабинетами районных (городских) отделов образования.</w:t>
      </w:r>
    </w:p>
    <w:bookmarkEnd w:id="780"/>
    <w:bookmarkStart w:name="z7730" w:id="78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работы педагога в организации дополнительного образования</w:t>
      </w:r>
    </w:p>
    <w:bookmarkEnd w:id="781"/>
    <w:bookmarkStart w:name="z7731" w:id="7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Учет массовых мероприятий</w:t>
      </w:r>
    </w:p>
    <w:bookmarkEnd w:id="78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Краткое содержание проведенного мероприятия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Место проведения мероприятия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Количество победителей 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Количество призеров 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Количество участников 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732" w:id="7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Достижения обучающихся</w:t>
      </w:r>
    </w:p>
    <w:bookmarkEnd w:id="78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Фамилия, имя 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мероприятия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Место проведения 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проведения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Результаты (место, звание, разряд)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Уровень проведения (район, область, республика, международный)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734" w:id="78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работы педагогов организации дополнительного образования</w:t>
      </w:r>
    </w:p>
    <w:bookmarkEnd w:id="78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мероприятий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Краткое описание мероприятия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выполнения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Форма завершения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736" w:id="78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инструктажа по технике безопасности</w:t>
      </w:r>
    </w:p>
    <w:bookmarkEnd w:id="78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обучающегося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проведения инструктажа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Краткое содержание инструктажа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проводившего инструктаж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обучающегося о прохождении инструктажа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738" w:id="78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Среднесрочный (календарно-тематический) план по предметам</w:t>
      </w:r>
    </w:p>
    <w:bookmarkEnd w:id="786"/>
    <w:p>
      <w:pPr>
        <w:spacing w:after="0"/>
        <w:ind w:left="0"/>
        <w:jc w:val="both"/>
      </w:pPr>
      <w:bookmarkStart w:name="z7739" w:id="787"/>
      <w:r>
        <w:rPr>
          <w:rFonts w:ascii="Times New Roman"/>
          <w:b w:val="false"/>
          <w:i w:val="false"/>
          <w:color w:val="000000"/>
          <w:sz w:val="28"/>
        </w:rPr>
        <w:t>
      ____________ секция/кружок ___________ группа</w:t>
      </w:r>
    </w:p>
    <w:bookmarkEnd w:id="7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Итого: _____ часов, в неделю:___часов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Раздел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 занятий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Цели занятий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740" w:id="7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календарно-тематический план составляется на основе образовательной программы секции или кружка.</w:t>
      </w:r>
    </w:p>
    <w:bookmarkEnd w:id="78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742" w:id="78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Расписание занятий</w:t>
      </w:r>
    </w:p>
    <w:bookmarkEnd w:id="78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секции/кружка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группы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пн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вт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чт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пт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сб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7743" w:id="7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кабине</w:t>
            </w:r>
          </w:p>
          <w:bookmarkEnd w:id="7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та</w:t>
            </w: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744" w:id="791"/>
      <w:r>
        <w:rPr>
          <w:rFonts w:ascii="Times New Roman"/>
          <w:b w:val="false"/>
          <w:i w:val="false"/>
          <w:color w:val="000000"/>
          <w:sz w:val="28"/>
        </w:rPr>
        <w:t>
      Руководитель организации дополнительного образования</w:t>
      </w:r>
    </w:p>
    <w:bookmarkEnd w:id="7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 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 (подпись)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746" w:id="79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 детях, посещающих организацию дополнительного образования</w:t>
      </w:r>
    </w:p>
    <w:bookmarkEnd w:id="79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Фамилия, имя 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Дата, рождения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каком классе обучается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организации образования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прибытия в объединение (секция, кружок, клуб)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выбытия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747" w:id="7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79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Состояние здоровья (отклонение от норм)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Заключение врача 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родителей или других законных представителей ребенка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 доп. образования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Телефон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749" w:id="79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об учебной нагрузке педагогов (тарификации)</w:t>
      </w:r>
    </w:p>
    <w:bookmarkEnd w:id="79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Должность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Образование, специальность по диплому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Педагогический стаж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Секция/ кружок, который ведется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Наличие категории (год присвоения и окончания)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7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448" w:id="79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795"/>
    <w:bookmarkStart w:name="z449" w:id="79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Поурочный план или краткосрочный план для педагога организаций 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____________________________________________________ (тема урока)</w:t>
      </w:r>
    </w:p>
    <w:bookmarkEnd w:id="796"/>
    <w:bookmarkStart w:name="z7750" w:id="7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7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79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7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752" w:id="79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Перечень документов, обязательных для ведения педагогами организаций технического и профессионального, послесреднего образования</w:t>
      </w:r>
    </w:p>
    <w:bookmarkEnd w:id="798"/>
    <w:bookmarkStart w:name="z7753" w:id="7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Приказ дополнен приложением 7 в соответствии с приказом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End w:id="799"/>
    <w:bookmarkStart w:name="z7754" w:id="8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Введение документов педагогами осуществляется в бумажном и (или) электронном формате. При подключении организации образования к информационной системе, заполнение документов в бумажном варианте не обязательно.</w:t>
      </w:r>
    </w:p>
    <w:bookmarkEnd w:id="800"/>
    <w:bookmarkStart w:name="z7755" w:id="8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Педагог общеобразовательных, специальных дисциплин, мастер производственного обучения:</w:t>
      </w:r>
    </w:p>
    <w:bookmarkEnd w:id="801"/>
    <w:bookmarkStart w:name="z7756" w:id="8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ежедневно согласно расписанию и графику учебного процесса разрабатывает/ведет:</w:t>
      </w:r>
    </w:p>
    <w:bookmarkEnd w:id="802"/>
    <w:bookmarkStart w:name="z7757" w:id="8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план учебного занятия;</w:t>
      </w:r>
    </w:p>
    <w:bookmarkEnd w:id="803"/>
    <w:bookmarkStart w:name="z7758" w:id="8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журнал учета теоретического обучения, журнал учета индивидуальных занятий, журнал учета производственного обучения.</w:t>
      </w:r>
    </w:p>
    <w:bookmarkEnd w:id="804"/>
    <w:bookmarkStart w:name="z7759" w:id="8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проведении промежуточной аттестации обучающихся заполняет:</w:t>
      </w:r>
    </w:p>
    <w:bookmarkEnd w:id="805"/>
    <w:bookmarkStart w:name="z7760" w:id="8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экзаменационную ведомость.</w:t>
      </w:r>
    </w:p>
    <w:bookmarkEnd w:id="806"/>
    <w:bookmarkStart w:name="z7761" w:id="8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разрабатывает:</w:t>
      </w:r>
    </w:p>
    <w:bookmarkEnd w:id="807"/>
    <w:bookmarkStart w:name="z7762" w:id="8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рабочую учебную программу по дисциплине/модулю/производственному обучению и профессиональной практике.</w:t>
      </w:r>
    </w:p>
    <w:bookmarkEnd w:id="808"/>
    <w:bookmarkStart w:name="z7763" w:id="8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Руководитель учебной группы:</w:t>
      </w:r>
    </w:p>
    <w:bookmarkEnd w:id="809"/>
    <w:bookmarkStart w:name="z7764" w:id="8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разрабатывает:</w:t>
      </w:r>
    </w:p>
    <w:bookmarkEnd w:id="810"/>
    <w:bookmarkStart w:name="z7765" w:id="8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воспитательной работы в группе на учебный год.</w:t>
      </w:r>
    </w:p>
    <w:bookmarkEnd w:id="811"/>
    <w:bookmarkStart w:name="z7766" w:id="8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Социальный педагог:</w:t>
      </w:r>
    </w:p>
    <w:bookmarkEnd w:id="812"/>
    <w:bookmarkStart w:name="z7767" w:id="8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ежемесячно в течение учебного года ведет:</w:t>
      </w:r>
    </w:p>
    <w:bookmarkEnd w:id="813"/>
    <w:bookmarkStart w:name="z7768" w:id="8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журнал учета обучающихся с девиантным поведением.</w:t>
      </w:r>
    </w:p>
    <w:bookmarkEnd w:id="814"/>
    <w:bookmarkStart w:name="z7769" w:id="8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разрабатывает:</w:t>
      </w:r>
    </w:p>
    <w:bookmarkEnd w:id="815"/>
    <w:bookmarkStart w:name="z7770" w:id="8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работы социального педагога на учебный год.</w:t>
      </w:r>
    </w:p>
    <w:bookmarkEnd w:id="816"/>
    <w:bookmarkStart w:name="z7771" w:id="8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Воспитатель общежития:</w:t>
      </w:r>
    </w:p>
    <w:bookmarkEnd w:id="817"/>
    <w:bookmarkStart w:name="z7772" w:id="8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разрабатывает:</w:t>
      </w:r>
    </w:p>
    <w:bookmarkEnd w:id="818"/>
    <w:bookmarkStart w:name="z7773" w:id="8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работы воспитателя общежития на учебный год.</w:t>
      </w:r>
    </w:p>
    <w:bookmarkEnd w:id="819"/>
    <w:bookmarkStart w:name="z7774" w:id="8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Заведующий учебной частью:</w:t>
      </w:r>
    </w:p>
    <w:bookmarkEnd w:id="820"/>
    <w:bookmarkStart w:name="z7775" w:id="8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ежемесячно заполняет:</w:t>
      </w:r>
    </w:p>
    <w:bookmarkEnd w:id="821"/>
    <w:bookmarkStart w:name="z7776" w:id="8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ведомость учета учебного времени работы педагога за каждый месяц (в часах и (или) кредитах).</w:t>
      </w:r>
    </w:p>
    <w:bookmarkEnd w:id="822"/>
    <w:bookmarkStart w:name="z7777" w:id="8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мере необходимости в течение учебного года ведет:</w:t>
      </w:r>
    </w:p>
    <w:bookmarkEnd w:id="823"/>
    <w:bookmarkStart w:name="z7778" w:id="8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книгу регистрации приказов по контингенту обучающихся;</w:t>
      </w:r>
    </w:p>
    <w:bookmarkEnd w:id="824"/>
    <w:bookmarkStart w:name="z7779" w:id="8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поименную книгу обучающихся;</w:t>
      </w:r>
    </w:p>
    <w:bookmarkEnd w:id="825"/>
    <w:bookmarkStart w:name="z7780" w:id="8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книгу выдачи академической справки или транскрипта;</w:t>
      </w:r>
    </w:p>
    <w:bookmarkEnd w:id="826"/>
    <w:bookmarkStart w:name="z7781" w:id="8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книгу выдачи дубликатов дипломов.</w:t>
      </w:r>
    </w:p>
    <w:bookmarkEnd w:id="827"/>
    <w:bookmarkStart w:name="z7782" w:id="8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организует оформление:</w:t>
      </w:r>
    </w:p>
    <w:bookmarkEnd w:id="828"/>
    <w:bookmarkStart w:name="z7783" w:id="8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книжки успеваемости обучающегося;</w:t>
      </w:r>
    </w:p>
    <w:bookmarkEnd w:id="829"/>
    <w:bookmarkStart w:name="z7784" w:id="8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студенческого билета, обучающегося.</w:t>
      </w:r>
    </w:p>
    <w:bookmarkEnd w:id="830"/>
    <w:bookmarkStart w:name="z7785" w:id="8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конце учебного года заполняет:</w:t>
      </w:r>
    </w:p>
    <w:bookmarkEnd w:id="831"/>
    <w:bookmarkStart w:name="z7786" w:id="8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журнал учета бланков дипломов;</w:t>
      </w:r>
    </w:p>
    <w:bookmarkEnd w:id="832"/>
    <w:bookmarkStart w:name="z7787" w:id="8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книгу выдачи дипломов.</w:t>
      </w:r>
    </w:p>
    <w:bookmarkEnd w:id="833"/>
    <w:bookmarkStart w:name="z7788" w:id="8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Заведующий отделением:</w:t>
      </w:r>
    </w:p>
    <w:bookmarkEnd w:id="834"/>
    <w:bookmarkStart w:name="z7789" w:id="8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разрабатывает:</w:t>
      </w:r>
    </w:p>
    <w:bookmarkEnd w:id="835"/>
    <w:bookmarkStart w:name="z7790" w:id="8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план работы заведующего отделением на учебный год.</w:t>
      </w:r>
    </w:p>
    <w:bookmarkEnd w:id="836"/>
    <w:bookmarkStart w:name="z7791" w:id="8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Заместитель руководителя (по направлениям деятельности):</w:t>
      </w:r>
    </w:p>
    <w:bookmarkEnd w:id="837"/>
    <w:bookmarkStart w:name="z9132" w:id="8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разрабатывает:</w:t>
      </w:r>
    </w:p>
    <w:bookmarkEnd w:id="838"/>
    <w:bookmarkStart w:name="z9133" w:id="8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план работы педагогического совета на учебный год;</w:t>
      </w:r>
    </w:p>
    <w:bookmarkEnd w:id="839"/>
    <w:bookmarkStart w:name="z9134" w:id="8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рабочий учебный план;</w:t>
      </w:r>
    </w:p>
    <w:bookmarkEnd w:id="840"/>
    <w:bookmarkStart w:name="z9135" w:id="8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тарификационный список педагогов;</w:t>
      </w:r>
    </w:p>
    <w:bookmarkEnd w:id="841"/>
    <w:bookmarkStart w:name="z9136" w:id="8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план работы (по направлениям деятельности) на учебный год;</w:t>
      </w:r>
    </w:p>
    <w:bookmarkEnd w:id="842"/>
    <w:bookmarkStart w:name="z9137" w:id="8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план внутриколледжного контроля на учебный год.</w:t>
      </w:r>
    </w:p>
    <w:bookmarkEnd w:id="843"/>
    <w:bookmarkStart w:name="z9138" w:id="8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 утверждает рабочие учебные программы по дисциплине/модулю/производственному обучению и профессиональной практике.</w:t>
      </w:r>
    </w:p>
    <w:bookmarkEnd w:id="844"/>
    <w:bookmarkStart w:name="z9139" w:id="8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конце учебного года заполняет:</w:t>
      </w:r>
    </w:p>
    <w:bookmarkEnd w:id="845"/>
    <w:bookmarkStart w:name="z9140" w:id="8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ведомость учета учебного времени педагога за год (в часах и (или) кредитах).</w:t>
      </w:r>
    </w:p>
    <w:bookmarkEnd w:id="846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7 – в редакции приказа и.о. Министра просвещения РК от 24.02.2023 </w:t>
      </w:r>
      <w:r>
        <w:rPr>
          <w:rFonts w:ascii="Times New Roman"/>
          <w:b w:val="false"/>
          <w:i w:val="false"/>
          <w:color w:val="000000"/>
          <w:sz w:val="28"/>
        </w:rPr>
        <w:t>№ 47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7800" w:id="8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Руководитель (директор):</w:t>
      </w:r>
    </w:p>
    <w:bookmarkEnd w:id="847"/>
    <w:bookmarkStart w:name="z9141" w:id="8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один раз в год в начале учебного года:</w:t>
      </w:r>
    </w:p>
    <w:bookmarkEnd w:id="848"/>
    <w:bookmarkStart w:name="z9142" w:id="8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утверждает план работы (по направлениям деятельности), план внутриколледжного контроля, рабочие учебные планы.</w:t>
      </w:r>
    </w:p>
    <w:bookmarkEnd w:id="849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8 – в редакции приказа и.о. Министра просвещения РК от 24.02.2023 </w:t>
      </w:r>
      <w:r>
        <w:rPr>
          <w:rFonts w:ascii="Times New Roman"/>
          <w:b w:val="false"/>
          <w:i w:val="false"/>
          <w:color w:val="000000"/>
          <w:sz w:val="28"/>
        </w:rPr>
        <w:t>№ 47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9. Протоколы заседаний педагогического и методического советов (в бумажном или электронном формате) ведутся в соответствии с Правилами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организациях, утвержденными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31 октября 2018 года № 703.</w:t>
      </w:r>
    </w:p>
    <w:bookmarkStart w:name="z7804" w:id="8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Периодичность проведения заседаний педагогического совета определена Типовыми правилами организации работы педагогического совета организации технического и профессионального, послесреднего образования, утвержденными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образования и науки Республики Казахстан от 24 октября 2007 года № 506 (зарегистрирован в Реестре государственной регистрации нормативных правовых актов под № 4993).</w:t>
      </w:r>
    </w:p>
    <w:bookmarkEnd w:id="850"/>
    <w:bookmarkStart w:name="z7805" w:id="8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Периодичность проведения заседаний методического совета определена Типовыми правилами деятельности методического (учебно-методического, научно-методического) совета и порядка его избрания, утвержденными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образования и науки Республики Казахстан от 21 декабря 2007 года № 644 (зарегистрирован в Реестре государственной регистрации нормативных правовых актов под № 5090).</w:t>
      </w:r>
    </w:p>
    <w:bookmarkEnd w:id="85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8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455" w:id="85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852"/>
    <w:bookmarkStart w:name="z456" w:id="85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об анализе по итогам проведения суммативного оценивания</w:t>
      </w:r>
    </w:p>
    <w:bookmarkEnd w:id="853"/>
    <w:bookmarkStart w:name="z7806" w:id="8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8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85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8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6 апреля 2020 года № 130</w:t>
            </w:r>
          </w:p>
        </w:tc>
      </w:tr>
    </w:tbl>
    <w:bookmarkStart w:name="z7807" w:id="85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Формы документов, обязательных для ведения педагогами организаций технического и профессионального, послесреднего образования</w:t>
      </w:r>
    </w:p>
    <w:bookmarkEnd w:id="85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7809" w:id="856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</w:t>
      </w:r>
    </w:p>
    <w:bookmarkEnd w:id="8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</w:t>
      </w:r>
    </w:p>
    <w:bookmarkStart w:name="z7292" w:id="85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учебного занятия</w:t>
      </w:r>
    </w:p>
    <w:bookmarkEnd w:id="857"/>
    <w:bookmarkStart w:name="z7810" w:id="8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Приказ дополнен приложением 8 в соответствии с приказом Министра просвещения РК от 27.08.2022 </w:t>
      </w:r>
      <w:r>
        <w:rPr>
          <w:rFonts w:ascii="Times New Roman"/>
          <w:b w:val="false"/>
          <w:i w:val="false"/>
          <w:color w:val="ff0000"/>
          <w:sz w:val="28"/>
        </w:rPr>
        <w:t>№ 382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End w:id="858"/>
    <w:p>
      <w:pPr>
        <w:spacing w:after="0"/>
        <w:ind w:left="0"/>
        <w:jc w:val="both"/>
      </w:pPr>
      <w:bookmarkStart w:name="z7811" w:id="859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</w:t>
      </w:r>
    </w:p>
    <w:bookmarkEnd w:id="8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(тема занятия)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Наименование модуля /дисциплины____________________________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Подготовил педагог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"__" ____________20_ года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1. Общие сведения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Курс, группа 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Тип занятия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2. Цели, задачи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3. Ожидаемые результаты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4. Необходимые ресурсы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5. Ход занятия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Данные пункты учебного занятия являются обязательными. Внесение дополнительных элементов определяется с соблюдением требований государственного общеобязательного стандарта соответствующего уровня образования и с учетом особенностей дисциплины или модуля и потребностей обучающихся.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813" w:id="8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860"/>
    <w:bookmarkStart w:name="z7814" w:id="86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теоретического обучения</w:t>
      </w:r>
    </w:p>
    <w:bookmarkEnd w:id="861"/>
    <w:p>
      <w:pPr>
        <w:spacing w:after="0"/>
        <w:ind w:left="0"/>
        <w:jc w:val="both"/>
      </w:pPr>
      <w:bookmarkStart w:name="z7815" w:id="862"/>
      <w:r>
        <w:rPr>
          <w:rFonts w:ascii="Times New Roman"/>
          <w:b w:val="false"/>
          <w:i w:val="false"/>
          <w:color w:val="000000"/>
          <w:sz w:val="28"/>
        </w:rPr>
        <w:t>
      Учебная группа __________________________</w:t>
      </w:r>
    </w:p>
    <w:bookmarkEnd w:id="8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Курс обучения 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 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Квалификации___________________________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20___/20___ учебный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</w:t>
      </w:r>
    </w:p>
    <w:bookmarkStart w:name="z7816" w:id="8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Содержание</w:t>
      </w:r>
    </w:p>
    <w:bookmarkEnd w:id="86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педагога(ов)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Страницы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17" w:id="8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Количество граф в оглавлении устанавливается в зависимости от количества изучаемых в учебной группе дисциплин и (или) модулей за учебный год.</w:t>
      </w:r>
    </w:p>
    <w:bookmarkEnd w:id="864"/>
    <w:bookmarkStart w:name="z7818" w:id="86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Форма № 5.1. СВЕДЕНИЯ О РЕАЛИЗУЕМЫХ МОДУЛЯХ НА УЧЕБНЫЙ ГОД</w:t>
      </w:r>
    </w:p>
    <w:bookmarkEnd w:id="86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модуля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 по учебному плану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начала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завершения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19" w:id="8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Количество граф устанавливается в зависимости от количества изучаемых в учебной группе модулей за учебный год.</w:t>
      </w:r>
    </w:p>
    <w:bookmarkEnd w:id="866"/>
    <w:bookmarkStart w:name="z7820" w:id="86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Форма № 5.2. СВЕДЕНИЯ ОБ ОБУЧАЮЩИХСЯ ГРУППЫ</w:t>
      </w:r>
      <w:r>
        <w:br/>
      </w:r>
      <w:r>
        <w:rPr>
          <w:rFonts w:ascii="Times New Roman"/>
          <w:b/>
          <w:i w:val="false"/>
          <w:color w:val="000000"/>
        </w:rPr>
        <w:t>(Левая сторона)</w:t>
      </w:r>
    </w:p>
    <w:bookmarkEnd w:id="86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месяц, год рождения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Номер по поименной книге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 № приказа о зачислении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821" w:id="868"/>
      <w:r>
        <w:rPr>
          <w:rFonts w:ascii="Times New Roman"/>
          <w:b w:val="false"/>
          <w:i w:val="false"/>
          <w:color w:val="000000"/>
          <w:sz w:val="28"/>
        </w:rPr>
        <w:t>
      Руководитель группы (тьютор)</w:t>
      </w:r>
    </w:p>
    <w:bookmarkEnd w:id="8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</w:t>
      </w:r>
    </w:p>
    <w:bookmarkStart w:name="z7822" w:id="86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ОБ ОБУЧАЮЩИХСЯ ГРУППЫ</w:t>
      </w:r>
      <w:r>
        <w:br/>
      </w:r>
      <w:r>
        <w:rPr>
          <w:rFonts w:ascii="Times New Roman"/>
          <w:b/>
          <w:i w:val="false"/>
          <w:color w:val="000000"/>
        </w:rPr>
        <w:t>(Правая сторона)</w:t>
      </w:r>
    </w:p>
    <w:bookmarkEnd w:id="86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 обучающегося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Телефон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Движение контингента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Дополнительные сведения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23" w:id="87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Форма № 5.3. УЧЕТ ПОСЕЩАЕМОСТИ ЗАНЯТИЙ И УСПЕВАЕМОСТИ ОБУЧАЮЩИХСЯ</w:t>
      </w:r>
      <w:r>
        <w:br/>
      </w:r>
      <w:r>
        <w:rPr>
          <w:rFonts w:ascii="Times New Roman"/>
          <w:b/>
          <w:i w:val="false"/>
          <w:color w:val="000000"/>
        </w:rPr>
        <w:t>(Левая сторона) (Правая сторона)</w:t>
      </w:r>
    </w:p>
    <w:bookmarkEnd w:id="870"/>
    <w:bookmarkStart w:name="z7824" w:id="8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Количество страниц в журнале для записи пройденного учебного материала и учета посещаемости и успеваемости обучающихся устанавливается при печатании бланков журнала учебных занятий в зависимости от количества дисциплин и (или) модулей, изучаемых в группе согласно учебному плану, и продолжительности их изучения.</w:t>
      </w:r>
    </w:p>
    <w:bookmarkEnd w:id="871"/>
    <w:bookmarkStart w:name="z7825" w:id="8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преподавания одного модуля несколькими педагогами допускается заполнение данной формы каждым педагогом согласно расписанию учебных занятий и графику учебного процесса. По завершении программы обучения по модулю (педагогом, ведущим последнее занятие) указывается фактическое выполнение программы модуля "Итого по модулю" в часах и/или кредитах.</w:t>
      </w:r>
    </w:p>
    <w:bookmarkEnd w:id="872"/>
    <w:bookmarkStart w:name="z7826" w:id="8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По итогам каждого семестра (педагогом, ведущим последнее занятие) выставляется общая средняя оценка по модулю. </w:t>
      </w:r>
    </w:p>
    <w:bookmarkEnd w:id="873"/>
    <w:bookmarkStart w:name="z7827" w:id="8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Общая средняя оценка по дисциплине/модулю выставляется с учетом производственного обучения и всех видов практик предусмотренной в дисциплине/модуле.</w:t>
      </w:r>
    </w:p>
    <w:bookmarkEnd w:id="87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>
        <w:trPr>
          <w:trHeight w:val="30" w:hRule="atLeast"/>
        </w:trPr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7828" w:id="87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 _________________</w:t>
            </w:r>
          </w:p>
          <w:bookmarkEnd w:id="87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 __________________</w:t>
            </w: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педагога(ов)__________________________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№п/п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Месяц, число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проведения занятия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учебных часов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Критерии оценки и/или темы занятий 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педагога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концертмейстера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29" w:id="87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Форма № 5.4. РЕЗУЛЬТАТЫ МЕДИЦИНСКОГО ОСМОТРА ОБУЧАЮЩИХСЯ</w:t>
      </w:r>
    </w:p>
    <w:bookmarkEnd w:id="87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осмотра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Медгруппа (основная, подготовительная, специальная)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30" w:id="87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Форма № 5.5. ИТОГИ УЧЕБНО-ВОСПИТАТЕЛЬНОЙ РАБОТЫ</w:t>
      </w:r>
    </w:p>
    <w:bookmarkEnd w:id="87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53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Наименование дисциплин/Индекс модуля_______ 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1-е полугодие (семестр)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2-е полугодие (семестр)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Рейтинг допуска к промежуточной и/или итоговой аттестации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Зачет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Экзамен 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Итоговая оценка</w:t>
            </w: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 и (или) кредитов по учебному плану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Фактически дано часов и (или) кредитов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31" w:id="8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87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0" w:type="auto"/>
            <w:gridSpan w:val="7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Пропущено часов</w:t>
            </w:r>
          </w:p>
        </w:tc>
      </w:tr>
      <w:tr>
        <w:trPr>
          <w:trHeight w:val="30" w:hRule="atLeast"/>
        </w:trPr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 полугодие (семестр)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1 полугодии (за 1-й семестр)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Во 2 полугодии (за 2-й семестр)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 год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832" w:id="879"/>
      <w:r>
        <w:rPr>
          <w:rFonts w:ascii="Times New Roman"/>
          <w:b w:val="false"/>
          <w:i w:val="false"/>
          <w:color w:val="000000"/>
          <w:sz w:val="28"/>
        </w:rPr>
        <w:t>
      Подпись руководителя группы _____________</w:t>
      </w:r>
    </w:p>
    <w:bookmarkEnd w:id="8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 Количество граф "Наименование дисциплин и (или) модулей" устанавливается при печатании бланков журнала в зависимости от учебного плана и программ. По дисциплинам и (или) модулям, вынесенным на экзаменационную сессию, проставляются оценки, полученные обучающимися на экзаменах и зачетах.</w:t>
      </w:r>
    </w:p>
    <w:bookmarkStart w:name="z7833" w:id="8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Замечания и предложения по ведению журнала:</w:t>
      </w:r>
    </w:p>
    <w:bookmarkEnd w:id="88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 замечаний и предложений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проверившего журнал, должность и подпись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834" w:id="881"/>
      <w:r>
        <w:rPr>
          <w:rFonts w:ascii="Times New Roman"/>
          <w:b w:val="false"/>
          <w:i w:val="false"/>
          <w:color w:val="000000"/>
          <w:sz w:val="28"/>
        </w:rPr>
        <w:t>
      Примечание:</w:t>
      </w:r>
    </w:p>
    <w:bookmarkEnd w:id="8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Правила ведения журнала:</w:t>
      </w:r>
    </w:p>
    <w:bookmarkStart w:name="z7835" w:id="8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Журнал является документом строгой отчетности для учета теоретического, практического обучения и подведения итогов учебно-воспитательной работы.</w:t>
      </w:r>
    </w:p>
    <w:bookmarkEnd w:id="882"/>
    <w:bookmarkStart w:name="z7836" w:id="8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Журнал ведется на одну учебную группу педагогами и рассчитан на один учебный год.</w:t>
      </w:r>
    </w:p>
    <w:bookmarkEnd w:id="883"/>
    <w:bookmarkStart w:name="z7837" w:id="8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Сведения об обучающихся группы (форма № 5.2.) заполняется учебной частью в соответствии с поименной книгой, книгой регистрации приказов по контингенту и личным делом обучающегося. В графе "Домашний адрес" указывается адрес, по которому проживают родители или другие законные представители ребенка обучающегося или лица, их заменяющие.</w:t>
      </w:r>
    </w:p>
    <w:bookmarkEnd w:id="884"/>
    <w:bookmarkStart w:name="z7838" w:id="8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По форме № 5.3. учитывается посещаемость, текущая успеваемость обучающихся, записывается содержание проведенных теоретических и практических занятий и количество затраченных часов.</w:t>
      </w:r>
    </w:p>
    <w:bookmarkEnd w:id="885"/>
    <w:bookmarkStart w:name="z7839" w:id="8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каждую дисциплину и (или) модуль выделяется необходимое число страниц в зависимости от количества отводимых на него учебных часов и консультаций. Консультации учитываются на последних страницах журнала.</w:t>
      </w:r>
    </w:p>
    <w:bookmarkEnd w:id="886"/>
    <w:bookmarkStart w:name="z7840" w:id="8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Оценка за контрольные, лабораторные и другие виды работ выставляется в графе в день проведения.</w:t>
      </w:r>
    </w:p>
    <w:bookmarkEnd w:id="887"/>
    <w:bookmarkStart w:name="z7841" w:id="8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Отсутствие обучающего на занятии или консультации отмечается буквой "н".</w:t>
      </w:r>
    </w:p>
    <w:bookmarkEnd w:id="888"/>
    <w:bookmarkStart w:name="z7842" w:id="8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1-заполняется при сопровождении урока концертмейстером организациями, реализующими образовательные программы по направлениям "Образование", "Искусство и культура".</w:t>
      </w:r>
    </w:p>
    <w:bookmarkEnd w:id="889"/>
    <w:bookmarkStart w:name="z7843" w:id="8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Сведения о результатах медицинского осмотра, обучающегося записываются медицинским работником в форме № 5.4.</w:t>
      </w:r>
    </w:p>
    <w:bookmarkEnd w:id="890"/>
    <w:bookmarkStart w:name="z7844" w:id="8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Оценки успеваемости за полугодие (семестр) и учебный год, а также сведения о выполнении учебных планов педагоги заносят на страницы "Итоги учебно-воспитательной работы" (форма № 5.5). Общее количество часов, пропущенных каждым обучающимся, проставляется руководителем группы.</w:t>
      </w:r>
    </w:p>
    <w:bookmarkEnd w:id="891"/>
    <w:bookmarkStart w:name="z7845" w:id="8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Рейтинг допуска к промежуточной и/или итоговой аттестации рассчитывается как среднеарифметическая оценка с учетом теоретического, практического обучения, а также курсового проекта/работы.</w:t>
      </w:r>
    </w:p>
    <w:bookmarkEnd w:id="892"/>
    <w:bookmarkStart w:name="z7846" w:id="8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Все записи в журнале ведутся четко, аккуратно шариковой ручкой с чернилами синего цвета.</w:t>
      </w:r>
    </w:p>
    <w:bookmarkEnd w:id="893"/>
    <w:bookmarkStart w:name="z7847" w:id="8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Контроль за ведением журнала осуществляется заместителями руководителя (по направлениям деятельности), мониторинг учебно-воспитательного процесса – заведующими отделениями. Замечания и предложения записываются ими на соответствующей странице в конце журнала.</w:t>
      </w:r>
    </w:p>
    <w:bookmarkEnd w:id="89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849" w:id="8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895"/>
    <w:bookmarkStart w:name="z7850" w:id="89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индивидуальных занятий</w:t>
      </w:r>
    </w:p>
    <w:bookmarkEnd w:id="896"/>
    <w:bookmarkStart w:name="z7851" w:id="8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Педагог _________________________</w:t>
      </w:r>
    </w:p>
    <w:bookmarkEnd w:id="897"/>
    <w:bookmarkStart w:name="z7852" w:id="8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20___/20___ учебный год</w:t>
      </w:r>
    </w:p>
    <w:bookmarkEnd w:id="898"/>
    <w:p>
      <w:pPr>
        <w:spacing w:after="0"/>
        <w:ind w:left="0"/>
        <w:jc w:val="both"/>
      </w:pPr>
      <w:bookmarkStart w:name="z7853" w:id="899"/>
      <w:r>
        <w:rPr>
          <w:rFonts w:ascii="Times New Roman"/>
          <w:b w:val="false"/>
          <w:i w:val="false"/>
          <w:color w:val="000000"/>
          <w:sz w:val="28"/>
        </w:rPr>
        <w:t>
      Форма № 5.1.1. УЧЕТ ПОСЕЩАЕМОСТИ ЗАНЯТИЙ И УСПЕВАЕМОСТИ ОБУЧАЮЩИХСЯ</w:t>
      </w:r>
    </w:p>
    <w:bookmarkEnd w:id="8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(Левая сторона) (Правая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7"/>
        <w:gridCol w:w="947"/>
      </w:tblGrid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Курс, специальность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Месяц, число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учебных часов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педагога</w:t>
            </w: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тьютора /концертмейстера</w:t>
            </w: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…</w:t>
            </w: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9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54" w:id="9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Количество страниц в журнале устанавливается при печатании бланков журнала учебных занятий в зависимости от количества дисциплин и (или) модулей, изучаемых согласно учебному плану, и продолжительности их изучения.</w:t>
      </w:r>
    </w:p>
    <w:bookmarkEnd w:id="900"/>
    <w:bookmarkStart w:name="z7855" w:id="9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№ 5.1.2. УЧЕТ ЧАСОВ ИНДИВИДУАЛЬНЫХ ЗАНЯТИЙ</w:t>
      </w:r>
    </w:p>
    <w:bookmarkEnd w:id="90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>
        <w:trPr>
          <w:trHeight w:val="30" w:hRule="atLeast"/>
        </w:trPr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Курс, специальность</w:t>
            </w:r>
          </w:p>
        </w:tc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0" w:type="auto"/>
            <w:gridSpan w:val="1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 учебный год</w:t>
            </w:r>
          </w:p>
        </w:tc>
      </w:tr>
      <w:tr>
        <w:trPr>
          <w:trHeight w:val="30" w:hRule="atLeast"/>
        </w:trPr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56" w:id="9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Замечания и предложения по ведению журнала</w:t>
      </w:r>
    </w:p>
    <w:bookmarkEnd w:id="90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 замечаний и предложений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проверившего журнал, должность и подпись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857" w:id="9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</w:t>
      </w:r>
    </w:p>
    <w:bookmarkEnd w:id="903"/>
    <w:bookmarkStart w:name="z7858" w:id="9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Правила ведения журнала учета индивидуальных занятий:</w:t>
      </w:r>
    </w:p>
    <w:bookmarkEnd w:id="904"/>
    <w:bookmarkStart w:name="z7859" w:id="9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Журнал является документом строгой отчетности для учета и подведения итогов индивидуального обучения.</w:t>
      </w:r>
    </w:p>
    <w:bookmarkEnd w:id="905"/>
    <w:bookmarkStart w:name="z7860" w:id="9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Журнал ведется педагогом согласно педагогической нагрузке и рассчитан на один учебный год.</w:t>
      </w:r>
    </w:p>
    <w:bookmarkEnd w:id="906"/>
    <w:bookmarkStart w:name="z7861" w:id="9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В форме № 5.1.1. учитывается посещаемость и текущая успеваемость обучающегося, записывается количество затраченных часов и дата проведения занятия. Отсутствие обучающегося на занятии отмечается буквой "н".</w:t>
      </w:r>
    </w:p>
    <w:bookmarkEnd w:id="907"/>
    <w:bookmarkStart w:name="z7862" w:id="9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Включение фамилии обучающегося в список журнала, а также исключение фамилии из списка журнала производится учебной частью только после соответствующего приказа руководителя (директора) с указанием номера и даты приказа против фамилии обучающегося.</w:t>
      </w:r>
    </w:p>
    <w:bookmarkEnd w:id="908"/>
    <w:bookmarkStart w:name="z7863" w:id="9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В форме № 5.1.2. педагог ежемесячно прописывает выполненные часы в месяц, формируя свод часов за учебный год.</w:t>
      </w:r>
    </w:p>
    <w:bookmarkEnd w:id="909"/>
    <w:bookmarkStart w:name="z7864" w:id="9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Все записи в журнале ведутся четко, аккуратно, шариковой ручкой с чернилами синего цвета.</w:t>
      </w:r>
    </w:p>
    <w:bookmarkEnd w:id="910"/>
    <w:bookmarkStart w:name="z7865" w:id="9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Контроль за ведением журнала осуществляется заведующими отделениями, заместителями руководителя (по направлениям деятельности). Замечания и предложения записываются ими на соответствующей странице в конце журнала.</w:t>
      </w:r>
    </w:p>
    <w:bookmarkEnd w:id="91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Форма – в редакции приказа и.о. Министра просвещения РК от 24.02.2023 </w:t>
      </w:r>
      <w:r>
        <w:rPr>
          <w:rFonts w:ascii="Times New Roman"/>
          <w:b w:val="false"/>
          <w:i w:val="false"/>
          <w:color w:val="ff0000"/>
          <w:sz w:val="28"/>
        </w:rPr>
        <w:t>№ 47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Start w:name="z8059" w:id="91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просвещения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Журнал учета производственного обучения</w:t>
      </w:r>
    </w:p>
    <w:bookmarkEnd w:id="912"/>
    <w:p>
      <w:pPr>
        <w:spacing w:after="0"/>
        <w:ind w:left="0"/>
        <w:jc w:val="both"/>
      </w:pPr>
      <w:bookmarkStart w:name="z8060" w:id="913"/>
      <w:r>
        <w:rPr>
          <w:rFonts w:ascii="Times New Roman"/>
          <w:b w:val="false"/>
          <w:i w:val="false"/>
          <w:color w:val="000000"/>
          <w:sz w:val="28"/>
        </w:rPr>
        <w:t>
      Группа № _____________________________</w:t>
      </w:r>
    </w:p>
    <w:bookmarkEnd w:id="9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Квалификация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Курс обучения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20___/20___ учебный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Руководитель практики 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Содержание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061" w:id="91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14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производственного обучения и (или) профессиональной практики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руководителя практики (мастер производственного обучения, педагог или методист)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Страницы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066" w:id="91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915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076" w:id="91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916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086" w:id="91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3</w:t>
            </w:r>
          </w:p>
          <w:bookmarkEnd w:id="917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096" w:id="91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4</w:t>
            </w:r>
          </w:p>
          <w:bookmarkEnd w:id="918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106" w:id="91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5</w:t>
            </w:r>
          </w:p>
          <w:bookmarkEnd w:id="919"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116" w:id="9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№ 6.1. СВЕДЕНИЯ ОБ ОБУЧАЮЩИХСЯ ГРУППЫ</w:t>
      </w:r>
    </w:p>
    <w:bookmarkEnd w:id="92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117" w:id="92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21"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Номер по поименной книге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Число, месяц и год рождения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Дополнительные сведения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138" w:id="922"/>
      <w:r>
        <w:rPr>
          <w:rFonts w:ascii="Times New Roman"/>
          <w:b w:val="false"/>
          <w:i w:val="false"/>
          <w:color w:val="000000"/>
          <w:sz w:val="28"/>
        </w:rPr>
        <w:t>
      Форма № 6.2. УЧЕТ ПРОИЗВОДСТВЕННОГО ОБУЧЕНИЯ</w:t>
      </w:r>
    </w:p>
    <w:bookmarkEnd w:id="9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Индекс модуля (наименование дисциплины) 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Наименование производственного обучения и (или) профессиональной практики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139" w:id="92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23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165" w:id="9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(Правая сторона)</w:t>
      </w:r>
    </w:p>
    <w:bookmarkEnd w:id="92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166" w:id="92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25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занятия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 занятия/ критерии оценки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руководителя практики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178" w:id="926"/>
      <w:r>
        <w:rPr>
          <w:rFonts w:ascii="Times New Roman"/>
          <w:b w:val="false"/>
          <w:i w:val="false"/>
          <w:color w:val="000000"/>
          <w:sz w:val="28"/>
        </w:rPr>
        <w:t>
      Руководитель практики (мастер производственного обучения, педагог или методист)</w:t>
      </w:r>
    </w:p>
    <w:bookmarkEnd w:id="9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 подпись.</w:t>
      </w:r>
    </w:p>
    <w:p>
      <w:pPr>
        <w:spacing w:after="0"/>
        <w:ind w:left="0"/>
        <w:jc w:val="both"/>
      </w:pPr>
      <w:bookmarkStart w:name="z8179" w:id="927"/>
      <w:r>
        <w:rPr>
          <w:rFonts w:ascii="Times New Roman"/>
          <w:b w:val="false"/>
          <w:i w:val="false"/>
          <w:color w:val="000000"/>
          <w:sz w:val="28"/>
        </w:rPr>
        <w:t>
      Форма № 6.2.1* УЧЕТ ПРАКТИКИ (для организаций технического</w:t>
      </w:r>
    </w:p>
    <w:bookmarkEnd w:id="9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 профессионального, послесреднего образования,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реализующих образовательные программы по педагогическим специальностям)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Индекс модуля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Показательные уроки ___________________</w:t>
      </w:r>
    </w:p>
    <w:bookmarkStart w:name="z8180" w:id="9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(Левая сторона)</w:t>
      </w:r>
    </w:p>
    <w:bookmarkEnd w:id="92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181" w:id="9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29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Месяц, число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207" w:id="930"/>
      <w:r>
        <w:rPr>
          <w:rFonts w:ascii="Times New Roman"/>
          <w:b w:val="false"/>
          <w:i w:val="false"/>
          <w:color w:val="000000"/>
          <w:sz w:val="28"/>
        </w:rPr>
        <w:t>
      (Правая сторона)</w:t>
      </w:r>
    </w:p>
    <w:bookmarkEnd w:id="9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Семестр _________________ учебный год _____ количество часов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Методист 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208" w:id="93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31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 (воспитателя)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Школа, класс (дошкольное образовательное учреждение, группа)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Кол-во часов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методиста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224" w:id="932"/>
      <w:r>
        <w:rPr>
          <w:rFonts w:ascii="Times New Roman"/>
          <w:b w:val="false"/>
          <w:i w:val="false"/>
          <w:color w:val="000000"/>
          <w:sz w:val="28"/>
        </w:rPr>
        <w:t>
      Примечание:</w:t>
      </w:r>
    </w:p>
    <w:bookmarkEnd w:id="9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*Форма применяется организациями технического и профессионального,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послесреднего образования, реализующими образовательные программы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 педагогическим специальностям.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Количество страниц устанавливается при печатании бланков журнала в зависимости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от учебного плана и программ.</w:t>
      </w:r>
    </w:p>
    <w:p>
      <w:pPr>
        <w:spacing w:after="0"/>
        <w:ind w:left="0"/>
        <w:jc w:val="both"/>
      </w:pPr>
      <w:bookmarkStart w:name="z8225" w:id="933"/>
      <w:r>
        <w:rPr>
          <w:rFonts w:ascii="Times New Roman"/>
          <w:b w:val="false"/>
          <w:i w:val="false"/>
          <w:color w:val="000000"/>
          <w:sz w:val="28"/>
        </w:rPr>
        <w:t>
      Форма № 6.2.2* КОНСУЛЬТАЦИЯ МЕТОДИСТА</w:t>
      </w:r>
    </w:p>
    <w:bookmarkEnd w:id="9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Название дисциплины и (или) модуля 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>
        <w:trPr>
          <w:trHeight w:val="30" w:hRule="atLeast"/>
        </w:trPr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226" w:id="93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34"/>
        </w:tc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0" w:type="auto"/>
            <w:gridSpan w:val="1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 и число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266" w:id="935"/>
      <w:r>
        <w:rPr>
          <w:rFonts w:ascii="Times New Roman"/>
          <w:b w:val="false"/>
          <w:i w:val="false"/>
          <w:color w:val="000000"/>
          <w:sz w:val="28"/>
        </w:rPr>
        <w:t>
      (Правая сторона)</w:t>
      </w:r>
    </w:p>
    <w:bookmarkEnd w:id="9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Семестр ___________________ учебный год _____ количество часов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Методист___________________________________________________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267" w:id="9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36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Школа, класс (дошкольное образовательное учреждение, группа)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Кол-во часов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методиста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283" w:id="937"/>
      <w:r>
        <w:rPr>
          <w:rFonts w:ascii="Times New Roman"/>
          <w:b w:val="false"/>
          <w:i w:val="false"/>
          <w:color w:val="000000"/>
          <w:sz w:val="28"/>
        </w:rPr>
        <w:t>
      Примечание:</w:t>
      </w:r>
    </w:p>
    <w:bookmarkEnd w:id="9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* Форма применяется организациями технического и профессионального,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послесреднего образования, реализующими образовательные программы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 педагогическим специальностям.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Количество страниц устанавливается при печатании бланков журнала в зависимости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от учебного плана и программ.</w:t>
      </w:r>
    </w:p>
    <w:p>
      <w:pPr>
        <w:spacing w:after="0"/>
        <w:ind w:left="0"/>
        <w:jc w:val="both"/>
      </w:pPr>
      <w:bookmarkStart w:name="z8284" w:id="938"/>
      <w:r>
        <w:rPr>
          <w:rFonts w:ascii="Times New Roman"/>
          <w:b w:val="false"/>
          <w:i w:val="false"/>
          <w:color w:val="000000"/>
          <w:sz w:val="28"/>
        </w:rPr>
        <w:t>
      Форма № 6.2.3* Название практики ____________________________</w:t>
      </w:r>
    </w:p>
    <w:bookmarkEnd w:id="9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(Левая сторона)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>
        <w:trPr>
          <w:trHeight w:val="30" w:hRule="atLeast"/>
        </w:trPr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285" w:id="93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39"/>
        </w:tc>
        <w:tc>
          <w:tcPr>
            <w:tcW w:w="723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0" w:type="auto"/>
            <w:gridSpan w:val="1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 и число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2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325" w:id="940"/>
      <w:r>
        <w:rPr>
          <w:rFonts w:ascii="Times New Roman"/>
          <w:b w:val="false"/>
          <w:i w:val="false"/>
          <w:color w:val="000000"/>
          <w:sz w:val="28"/>
        </w:rPr>
        <w:t>
      (Правая сторона)</w:t>
      </w:r>
    </w:p>
    <w:bookmarkEnd w:id="9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Семестр _________________ учебный год _____ количество часов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Методист 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>
        <w:trPr>
          <w:trHeight w:val="30" w:hRule="atLeast"/>
        </w:trPr>
        <w:tc>
          <w:tcPr>
            <w:tcW w:w="136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326" w:id="94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41"/>
        </w:tc>
        <w:tc>
          <w:tcPr>
            <w:tcW w:w="136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366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13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</w:t>
            </w:r>
          </w:p>
        </w:tc>
        <w:tc>
          <w:tcPr>
            <w:tcW w:w="13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Школа, класс (дошкольное образовательное учреждение, группа)</w:t>
            </w:r>
          </w:p>
        </w:tc>
        <w:tc>
          <w:tcPr>
            <w:tcW w:w="13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педагога (воспитателя)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Кол-во часов</w:t>
            </w:r>
          </w:p>
        </w:tc>
        <w:tc>
          <w:tcPr>
            <w:tcW w:w="136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методиста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методист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педагог- воспитатель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355" w:id="942"/>
      <w:r>
        <w:rPr>
          <w:rFonts w:ascii="Times New Roman"/>
          <w:b w:val="false"/>
          <w:i w:val="false"/>
          <w:color w:val="000000"/>
          <w:sz w:val="28"/>
        </w:rPr>
        <w:t>
      * Форма применяется организациями технического и профессионального,</w:t>
      </w:r>
    </w:p>
    <w:bookmarkEnd w:id="9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послесреднего образования, реализующими образовательные программы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 педагогическим специальностям.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 Количество страниц устанавливается при печатании бланков журнала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 зависимости от учебного плана и программ.</w:t>
      </w:r>
    </w:p>
    <w:p>
      <w:pPr>
        <w:spacing w:after="0"/>
        <w:ind w:left="0"/>
        <w:jc w:val="both"/>
      </w:pPr>
      <w:bookmarkStart w:name="z8356" w:id="943"/>
      <w:r>
        <w:rPr>
          <w:rFonts w:ascii="Times New Roman"/>
          <w:b w:val="false"/>
          <w:i w:val="false"/>
          <w:color w:val="000000"/>
          <w:sz w:val="28"/>
        </w:rPr>
        <w:t>
      Форма № 6.3. ИТОГИ ПРОИЗВОДСТВЕННОГО ОБУЧЕНИЯ</w:t>
      </w:r>
    </w:p>
    <w:bookmarkEnd w:id="9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 _______ ПОЛУГОДИЕ (семестр)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357" w:id="94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44"/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модуля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Выполнено (час)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375" w:id="9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94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376" w:id="94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Проверочные работы</w:t>
            </w:r>
          </w:p>
          <w:bookmarkEnd w:id="946"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за полугодие (семестр)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Пропущено часов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404" w:id="947"/>
      <w:r>
        <w:rPr>
          <w:rFonts w:ascii="Times New Roman"/>
          <w:b w:val="false"/>
          <w:i w:val="false"/>
          <w:color w:val="000000"/>
          <w:sz w:val="28"/>
        </w:rPr>
        <w:t>
      Количество страниц</w:t>
      </w:r>
    </w:p>
    <w:bookmarkEnd w:id="9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 Форма устанавливается с учетом двух полугодий.</w:t>
      </w:r>
    </w:p>
    <w:p>
      <w:pPr>
        <w:spacing w:after="0"/>
        <w:ind w:left="0"/>
        <w:jc w:val="both"/>
      </w:pPr>
      <w:bookmarkStart w:name="z8405" w:id="948"/>
      <w:r>
        <w:rPr>
          <w:rFonts w:ascii="Times New Roman"/>
          <w:b w:val="false"/>
          <w:i w:val="false"/>
          <w:color w:val="000000"/>
          <w:sz w:val="28"/>
        </w:rPr>
        <w:t>
      Форма № 6.4. ИТОГИ ПРОИЗВОДСТВЕННОГО ОБУЧЕНИЯ</w:t>
      </w:r>
    </w:p>
    <w:bookmarkEnd w:id="9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06" w:id="94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49"/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Итоги производственного обучения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Пропущено часов за год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за I полугодие (1 семестр)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пропущено часов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за II полугодие (2 семестр)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пропущено часов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433" w:id="950"/>
      <w:r>
        <w:rPr>
          <w:rFonts w:ascii="Times New Roman"/>
          <w:b w:val="false"/>
          <w:i w:val="false"/>
          <w:color w:val="000000"/>
          <w:sz w:val="28"/>
        </w:rPr>
        <w:t>
      Примечание: Форма применяется организациями технического и профессионального,</w:t>
      </w:r>
    </w:p>
    <w:bookmarkEnd w:id="9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послесреднего образования, за исключением организаций, реализующих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образовательные программы по педагогическим специальностям.</w:t>
      </w:r>
    </w:p>
    <w:p>
      <w:pPr>
        <w:spacing w:after="0"/>
        <w:ind w:left="0"/>
        <w:jc w:val="both"/>
      </w:pPr>
      <w:bookmarkStart w:name="z8434" w:id="951"/>
      <w:r>
        <w:rPr>
          <w:rFonts w:ascii="Times New Roman"/>
          <w:b w:val="false"/>
          <w:i w:val="false"/>
          <w:color w:val="000000"/>
          <w:sz w:val="28"/>
        </w:rPr>
        <w:t>
      Форма № 6.5. ИТОГИ ПРОФЕССИОНАЛЬНОЙ ПРАКТИКИ</w:t>
      </w:r>
    </w:p>
    <w:bookmarkEnd w:id="9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35" w:id="95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952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обучающегося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Итоги профессиональной практики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Пропущено часов за год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за I полугодие (1 семестр)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пропущено часов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 за II полугодие (2 семестр)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пропущено часов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 по неуважительным причинам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462" w:id="9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Замечания и предложения по ведению журнала</w:t>
      </w:r>
    </w:p>
    <w:bookmarkEnd w:id="95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63" w:id="95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Дата</w:t>
            </w:r>
          </w:p>
          <w:bookmarkEnd w:id="954"/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 замечаний и предложений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 и инициалы проверившего журнал, должность и подпись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479" w:id="9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Правила ведения журнала учета производственного обучения</w:t>
      </w:r>
    </w:p>
    <w:bookmarkEnd w:id="955"/>
    <w:bookmarkStart w:name="z8480" w:id="9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Журнал является документом строгой отчетности для учета производственного обучения и профессиональной практики, и подведения итогов производственного обучения и профессиональной практики.</w:t>
      </w:r>
    </w:p>
    <w:bookmarkEnd w:id="956"/>
    <w:bookmarkStart w:name="z8481" w:id="9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Журнал ведется мастером производственного обучения и (или) преподавателем на одну учебную группу и рассчитан на один учебный год.</w:t>
      </w:r>
    </w:p>
    <w:bookmarkEnd w:id="957"/>
    <w:bookmarkStart w:name="z8482" w:id="9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Все записи в журнале ведутся четко и аккуратно, без исправлений шариковой ручкой синего цвета.</w:t>
      </w:r>
    </w:p>
    <w:bookmarkEnd w:id="958"/>
    <w:bookmarkStart w:name="z8483" w:id="9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Учет производственного обучения в учебно-производственных мастерских (форма № 6.2) заполняется руководителем практики (мастер производственного обучения, преподаватель или методист) в день проведения занятий. Записывается наименование тем и краткое содержание выполненных по ним учебно-производственных работ, количество затраченных часов. Отсутствие обучающихся на занятиях по неуважительной причине отмечается буквой "н".</w:t>
      </w:r>
    </w:p>
    <w:bookmarkEnd w:id="959"/>
    <w:bookmarkStart w:name="z8484" w:id="9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Не допускаются пропуски пустых строк в форме № 6.2 между записями тем занятий на правой стороне журнала и клеток между датами на левой стороне.</w:t>
      </w:r>
    </w:p>
    <w:bookmarkEnd w:id="960"/>
    <w:bookmarkStart w:name="z8485" w:id="9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Контроль за ведением журнала осуществляется руководителем (директором), заместителями руководителя (директора) по учебно-производственной работе, мониторинг производственного обучения и профессиональной практики – старшим мастером или руководителем практики.</w:t>
      </w:r>
    </w:p>
    <w:bookmarkEnd w:id="961"/>
    <w:bookmarkStart w:name="z8486" w:id="9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Замечания и предложения записываются ими на соответствующей странице в конце журнала.</w:t>
      </w:r>
    </w:p>
    <w:bookmarkEnd w:id="962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890" w:id="9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963"/>
    <w:p>
      <w:pPr>
        <w:spacing w:after="0"/>
        <w:ind w:left="0"/>
        <w:jc w:val="both"/>
      </w:pPr>
      <w:bookmarkStart w:name="z7891" w:id="964"/>
      <w:r>
        <w:rPr>
          <w:rFonts w:ascii="Times New Roman"/>
          <w:b w:val="false"/>
          <w:i w:val="false"/>
          <w:color w:val="000000"/>
          <w:sz w:val="28"/>
        </w:rPr>
        <w:t>
      Экзаменационная ведомость (для промежуточной аттестации обучающихся)</w:t>
      </w:r>
    </w:p>
    <w:bookmarkEnd w:id="9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наименование организации технического и профессионального, послесреднего образования</w:t>
      </w:r>
    </w:p>
    <w:bookmarkStart w:name="z7892" w:id="96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ЭКЗАМЕНАЦИОННАЯ ВЕДОМОСТЬ</w:t>
      </w:r>
    </w:p>
    <w:bookmarkEnd w:id="965"/>
    <w:bookmarkStart w:name="z7893" w:id="9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(для промежуточной аттестации обучающихся)</w:t>
      </w:r>
    </w:p>
    <w:bookmarkEnd w:id="966"/>
    <w:p>
      <w:pPr>
        <w:spacing w:after="0"/>
        <w:ind w:left="0"/>
        <w:jc w:val="both"/>
      </w:pPr>
      <w:bookmarkStart w:name="z7894" w:id="967"/>
      <w:r>
        <w:rPr>
          <w:rFonts w:ascii="Times New Roman"/>
          <w:b w:val="false"/>
          <w:i w:val="false"/>
          <w:color w:val="000000"/>
          <w:sz w:val="28"/>
        </w:rPr>
        <w:t>
      по дисциплине ___________ ____ курса _________________ группы</w:t>
      </w:r>
    </w:p>
    <w:bookmarkEnd w:id="9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экзаменатор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Номер экзаменационного билета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экзаменующегося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Оценки по экзаменам</w:t>
            </w:r>
          </w:p>
        </w:tc>
        <w:tc>
          <w:tcPr>
            <w:tcW w:w="175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экзаменатора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письменно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устно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общая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895" w:id="968"/>
      <w:r>
        <w:rPr>
          <w:rFonts w:ascii="Times New Roman"/>
          <w:b w:val="false"/>
          <w:i w:val="false"/>
          <w:color w:val="000000"/>
          <w:sz w:val="28"/>
        </w:rPr>
        <w:t>
      "____" ______________ 20___ год</w:t>
      </w:r>
    </w:p>
    <w:bookmarkEnd w:id="9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Время проведения экзаменов: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Письменного ____________ начало _________ окончание 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Устного ________________ начало _________ окончание 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Всего часов на проведение экзаменов ______ час _____ мин 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Подпись экзаменатора ___________________________________________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897" w:id="9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969"/>
    <w:p>
      <w:pPr>
        <w:spacing w:after="0"/>
        <w:ind w:left="0"/>
        <w:jc w:val="both"/>
      </w:pPr>
      <w:bookmarkStart w:name="z7898" w:id="970"/>
      <w:r>
        <w:rPr>
          <w:rFonts w:ascii="Times New Roman"/>
          <w:b w:val="false"/>
          <w:i w:val="false"/>
          <w:color w:val="000000"/>
          <w:sz w:val="28"/>
        </w:rPr>
        <w:t>
      Экзаменационная ведомость (для промежуточной аттестации обучающихся</w:t>
      </w:r>
    </w:p>
    <w:bookmarkEnd w:id="9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 кредитной и (или) модульной технологии обучения)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наименование организации технического и профессионального, послесреднего образования</w:t>
      </w:r>
    </w:p>
    <w:bookmarkStart w:name="z7899" w:id="97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ЭКЗАМЕНАЦИОННАЯ ВЕДОМОСТЬ</w:t>
      </w:r>
      <w:r>
        <w:br/>
      </w:r>
      <w:r>
        <w:rPr>
          <w:rFonts w:ascii="Times New Roman"/>
          <w:b/>
          <w:i w:val="false"/>
          <w:color w:val="000000"/>
        </w:rPr>
        <w:t>(для промежуточной аттестации обучающихся)</w:t>
      </w:r>
    </w:p>
    <w:bookmarkEnd w:id="971"/>
    <w:p>
      <w:pPr>
        <w:spacing w:after="0"/>
        <w:ind w:left="0"/>
        <w:jc w:val="both"/>
      </w:pPr>
      <w:bookmarkStart w:name="z7900" w:id="972"/>
      <w:r>
        <w:rPr>
          <w:rFonts w:ascii="Times New Roman"/>
          <w:b w:val="false"/>
          <w:i w:val="false"/>
          <w:color w:val="000000"/>
          <w:sz w:val="28"/>
        </w:rPr>
        <w:t>
      Индекс модуля, по дисциплине и (или) модулю ___ ___ курса ____ группы</w:t>
      </w:r>
    </w:p>
    <w:bookmarkEnd w:id="9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квалификация___________________________________________________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экзаменатор_____________________________________________________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>
        <w:trPr>
          <w:trHeight w:val="30" w:hRule="atLeast"/>
        </w:trPr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№п/п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Рейтинг допуска к экзамену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Номер экзаменационного билета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экзаменующегося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Оценки по экзаменам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экзаменатора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Письменно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Устно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Общая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901" w:id="973"/>
      <w:r>
        <w:rPr>
          <w:rFonts w:ascii="Times New Roman"/>
          <w:b w:val="false"/>
          <w:i w:val="false"/>
          <w:color w:val="000000"/>
          <w:sz w:val="28"/>
        </w:rPr>
        <w:t>
      "____" ______________ 20___ год</w:t>
      </w:r>
    </w:p>
    <w:bookmarkEnd w:id="9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Время проведения экзаменов: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Письменного ____________ начало _________ окончание 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Устного _____________ начало _________ окончание 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Всего часов на проведение экзаменов ______ час _____ мин 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Подпись экзаменатора 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Количество оценок: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А, А-_________________,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В+, В, В-, С+ __________,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С, С-, D+, D ___________,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F_____________________.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Форма – в редакции приказа и.о. Министра просвещения РК от 24.02.2023 </w:t>
      </w:r>
      <w:r>
        <w:rPr>
          <w:rFonts w:ascii="Times New Roman"/>
          <w:b w:val="false"/>
          <w:i w:val="false"/>
          <w:color w:val="ff0000"/>
          <w:sz w:val="28"/>
        </w:rPr>
        <w:t>№ 47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p>
      <w:pPr>
        <w:spacing w:after="0"/>
        <w:ind w:left="0"/>
        <w:jc w:val="both"/>
      </w:pPr>
      <w:bookmarkStart w:name="z8487" w:id="974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</w:t>
      </w:r>
    </w:p>
    <w:bookmarkEnd w:id="9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Заместитель руководителя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Ф.И.О. 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"____" ____________20___г.</w:t>
            </w:r>
          </w:p>
        </w:tc>
      </w:tr>
    </w:tbl>
    <w:bookmarkStart w:name="z8489" w:id="97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Рабочая учебная программа по дисциплине/модулю/производственному обучению и профессиональной практике</w:t>
      </w:r>
    </w:p>
    <w:bookmarkEnd w:id="975"/>
    <w:p>
      <w:pPr>
        <w:spacing w:after="0"/>
        <w:ind w:left="0"/>
        <w:jc w:val="both"/>
      </w:pPr>
      <w:bookmarkStart w:name="z8490" w:id="976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_______________________________________________________________</w:t>
      </w:r>
    </w:p>
    <w:bookmarkEnd w:id="9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модуля или дисциплины)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 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(код и наименование)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Квалификация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(код и наименование)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Форма обучения _____________ на базе __________ среднего образования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Общее количество часов ________, кредитов 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Разработчик (-и) ______________ 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(подпись) Ф.И.О.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Пояснительная записка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91" w:id="97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Описание дисциплины/модуля</w:t>
            </w:r>
          </w:p>
          <w:bookmarkEnd w:id="977"/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93" w:id="97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Формируемые компетенции</w:t>
            </w:r>
          </w:p>
          <w:bookmarkEnd w:id="978"/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95" w:id="97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Пререквизиты</w:t>
            </w:r>
          </w:p>
          <w:bookmarkEnd w:id="979"/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97" w:id="98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Постреквизиты</w:t>
            </w:r>
          </w:p>
          <w:bookmarkEnd w:id="980"/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499" w:id="98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Необходимые средства обучения, оборудование</w:t>
            </w:r>
          </w:p>
          <w:bookmarkEnd w:id="981"/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501" w:id="98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Контактная информация педагога(ов):</w:t>
            </w:r>
          </w:p>
          <w:bookmarkEnd w:id="982"/>
        </w:tc>
      </w:tr>
      <w:tr>
        <w:trPr>
          <w:trHeight w:val="30" w:hRule="atLeast"/>
        </w:trPr>
        <w:tc>
          <w:tcPr>
            <w:tcW w:w="615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503" w:id="98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Ф.И.О. (при его наличии)</w:t>
            </w:r>
          </w:p>
          <w:bookmarkEnd w:id="983"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тел.: 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 е-mail: </w:t>
            </w:r>
          </w:p>
        </w:tc>
      </w:tr>
    </w:tbl>
    <w:bookmarkStart w:name="z8509" w:id="9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Распределение часов по семестрам</w:t>
      </w:r>
    </w:p>
    <w:bookmarkEnd w:id="98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510" w:id="98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Дисциплина/код и наименование модуля</w:t>
            </w:r>
          </w:p>
          <w:bookmarkEnd w:id="985"/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часов в модуле</w:t>
            </w:r>
          </w:p>
        </w:tc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 курс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 курс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 курс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 курс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 семестр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 семестр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 семестр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 семестр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 семестр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 семестр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 семестр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 семестр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532" w:id="98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986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576" w:id="98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Всего:</w:t>
            </w:r>
          </w:p>
          <w:bookmarkEnd w:id="987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587" w:id="98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 на обучение по дисциплине/модулю</w:t>
            </w:r>
          </w:p>
          <w:bookmarkEnd w:id="988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598" w:id="9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Содержание рабочей учебной программы</w:t>
      </w:r>
    </w:p>
    <w:bookmarkEnd w:id="98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599" w:id="99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</w:t>
            </w:r>
          </w:p>
          <w:bookmarkEnd w:id="990"/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Разделы/результаты обучения</w:t>
            </w:r>
          </w:p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Критерии оценки и/или темы занятий</w:t>
            </w:r>
          </w:p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часов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 них</w:t>
            </w:r>
          </w:p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работа студента с педагогом</w:t>
            </w:r>
          </w:p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работа студента</w:t>
            </w:r>
          </w:p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Тип занятия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Теоретические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Лабораторно-практические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Индивидуальные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619" w:id="99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991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630" w:id="99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</w:t>
            </w:r>
          </w:p>
          <w:bookmarkEnd w:id="992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641" w:id="99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N</w:t>
            </w:r>
          </w:p>
          <w:bookmarkEnd w:id="993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Курсовой проект/работа (если запланировано)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-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-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-</w:t>
            </w: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Итого часов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672" w:id="9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1- заполняется при обучении лиц с особыми образовательными потребностями и организациями, реализующими образовательные программы по направлению "Образование" и "Искусство", где предусмотрены часы индивидуальных занятий.</w:t>
      </w:r>
    </w:p>
    <w:bookmarkEnd w:id="994"/>
    <w:bookmarkStart w:name="z8673" w:id="9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Данные пункты учебного занятия являются обязательными. Внесение дополнительных элементов определяется с соблюдением требований государственного общеобязательного стандарта соответствующего уровня образования и с учетом особенностей дисциплины или модуля и потребностей обучающихся.</w:t>
      </w:r>
    </w:p>
    <w:bookmarkEnd w:id="99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Руководитель (директор)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"____" ___________20___год</w:t>
            </w:r>
          </w:p>
        </w:tc>
      </w:tr>
    </w:tbl>
    <w:p>
      <w:pPr>
        <w:spacing w:after="0"/>
        <w:ind w:left="0"/>
        <w:jc w:val="both"/>
      </w:pPr>
      <w:bookmarkStart w:name="z7911" w:id="996"/>
      <w:r>
        <w:rPr>
          <w:rFonts w:ascii="Times New Roman"/>
          <w:b w:val="false"/>
          <w:i w:val="false"/>
          <w:color w:val="000000"/>
          <w:sz w:val="28"/>
        </w:rPr>
        <w:t>
      Рабочая учебная программа по дисциплине/модулю/клинической и профессиональной практике</w:t>
      </w:r>
    </w:p>
    <w:bookmarkEnd w:id="9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Дисциплины/модули: код "Наименование дисциплины/модуля"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Специальность: шифр "Наименование специальности"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Квалификация: шифр "Наименование квалификации"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Курс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Семестр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Форма контроля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Общая трудоемкость всего часов/кредитов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Самостоятельная работа студента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Самостоятельная работа студента с педагогом (далее - СРСП)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Аудиторные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Симуляция</w:t>
      </w:r>
    </w:p>
    <w:bookmarkStart w:name="z7912" w:id="99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Практика в клинике</w:t>
      </w:r>
    </w:p>
    <w:bookmarkEnd w:id="997"/>
    <w:bookmarkStart w:name="z7913" w:id="9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1.1. Введение</w:t>
      </w:r>
    </w:p>
    <w:bookmarkEnd w:id="998"/>
    <w:bookmarkStart w:name="z7914" w:id="9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1.2. Цель дисциплины/модуля</w:t>
      </w:r>
    </w:p>
    <w:bookmarkEnd w:id="999"/>
    <w:bookmarkStart w:name="z7915" w:id="10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1.3. Задачи дисциплины/модуля</w:t>
      </w:r>
    </w:p>
    <w:bookmarkEnd w:id="1000"/>
    <w:bookmarkStart w:name="z7916" w:id="10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1.4. Конечные результаты обучения</w:t>
      </w:r>
    </w:p>
    <w:bookmarkEnd w:id="1001"/>
    <w:bookmarkStart w:name="z7917" w:id="10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1.5. Пререквизиты</w:t>
      </w:r>
    </w:p>
    <w:bookmarkEnd w:id="1002"/>
    <w:bookmarkStart w:name="z7918" w:id="10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1.6. Постреквизиты</w:t>
      </w:r>
    </w:p>
    <w:bookmarkEnd w:id="1003"/>
    <w:bookmarkStart w:name="z7919" w:id="10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1.7. Тематический план</w:t>
      </w:r>
    </w:p>
    <w:bookmarkEnd w:id="1004"/>
    <w:bookmarkStart w:name="z7920" w:id="10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1.7.1. Тематический план самостоятельной работы студента</w:t>
      </w:r>
    </w:p>
    <w:bookmarkEnd w:id="100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Тема/подтемы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Задания/формы проведения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Формы контроля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График контроля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21" w:id="10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1.7.2. Тематический план СРСП</w:t>
      </w:r>
    </w:p>
    <w:bookmarkEnd w:id="100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тем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22" w:id="10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1.7.3. Тематический план аудиторных занятий</w:t>
      </w:r>
    </w:p>
    <w:bookmarkEnd w:id="100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тем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23" w:id="10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1.7.4. Тематический план симуляционных занятий</w:t>
      </w:r>
    </w:p>
    <w:bookmarkEnd w:id="100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тем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24" w:id="10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1.7.5. Тематический план занятий в клинике</w:t>
      </w:r>
    </w:p>
    <w:bookmarkEnd w:id="100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тем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25" w:id="10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1.7.5.1 Перечень практических навыков, которые необходимо освоить и/или закрепить</w:t>
      </w:r>
    </w:p>
    <w:bookmarkEnd w:id="101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Практические навыки, подлежащие формированию в соответствии с программой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26" w:id="10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1.8. Методы обучения и преподавания (малые группы, дискуссия, презентации, кейс-стадии, проектирование).</w:t>
      </w:r>
    </w:p>
    <w:bookmarkEnd w:id="1011"/>
    <w:bookmarkStart w:name="z7927" w:id="10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1.9. Методы оценки знаний и навыков, обучающихся: тестирование, устный опрос, ситуационные задачи, объективный структурированный клинический экзамен, оценочное собеседование.</w:t>
      </w:r>
    </w:p>
    <w:bookmarkEnd w:id="1012"/>
    <w:bookmarkStart w:name="z7928" w:id="10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1.10. Материально-техническое обеспечение</w:t>
      </w:r>
    </w:p>
    <w:bookmarkEnd w:id="1013"/>
    <w:bookmarkStart w:name="z7929" w:id="10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1.10.1 Основная литература</w:t>
      </w:r>
    </w:p>
    <w:bookmarkEnd w:id="1014"/>
    <w:bookmarkStart w:name="z7930" w:id="10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1…</w:t>
      </w:r>
    </w:p>
    <w:bookmarkEnd w:id="1015"/>
    <w:bookmarkStart w:name="z7931" w:id="10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1.10.2 Дополнительная литература</w:t>
      </w:r>
    </w:p>
    <w:bookmarkEnd w:id="1016"/>
    <w:bookmarkStart w:name="z7932" w:id="10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1…</w:t>
      </w:r>
    </w:p>
    <w:bookmarkEnd w:id="1017"/>
    <w:bookmarkStart w:name="z7933" w:id="10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1.10.3 Интернет-ресурс</w:t>
      </w:r>
    </w:p>
    <w:bookmarkEnd w:id="101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35" w:id="101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технического и профессионального, послесреднего образования)</w:t>
      </w:r>
    </w:p>
    <w:bookmarkEnd w:id="101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Руководитель (директор)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"___" _________ 20__ год</w:t>
            </w:r>
          </w:p>
        </w:tc>
      </w:tr>
    </w:tbl>
    <w:p>
      <w:pPr>
        <w:spacing w:after="0"/>
        <w:ind w:left="0"/>
        <w:jc w:val="both"/>
      </w:pPr>
      <w:bookmarkStart w:name="z7937" w:id="1020"/>
      <w:r>
        <w:rPr>
          <w:rFonts w:ascii="Times New Roman"/>
          <w:b w:val="false"/>
          <w:i w:val="false"/>
          <w:color w:val="000000"/>
          <w:sz w:val="28"/>
        </w:rPr>
        <w:t>
      План работы (по направлениям деятельности) на _________ учебный год</w:t>
      </w:r>
    </w:p>
    <w:bookmarkEnd w:id="10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Рассмотрен и одобрен на заседании педагогического совета Протокол № "__" от ______ 20__год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Содержание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1.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Краткая справка о колледже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2.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Миссия, видение, стратегическая цель и задачи колледжа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3.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Планы работ по направлениям деятельности колледжа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4.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 работы педагогического совета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5.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 работы учебно-методического совета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38" w:id="10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форма планов работ по направлениям деятельности колледжа включает планы воспитательной работы в группе, социального педагога, воспитателя общежития, заведующего отделением, педагогического совета, учебно-методической работы, воспитательной работы, по развитию информатизации учебно-воспитательного процесса, по подготовке и повышению квалификации для профессионального роста.</w:t>
      </w:r>
    </w:p>
    <w:bookmarkEnd w:id="1021"/>
    <w:bookmarkStart w:name="z7939" w:id="10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(название структурного подразделения)</w:t>
      </w:r>
    </w:p>
    <w:bookmarkEnd w:id="1022"/>
    <w:p>
      <w:pPr>
        <w:spacing w:after="0"/>
        <w:ind w:left="0"/>
        <w:jc w:val="both"/>
      </w:pPr>
      <w:bookmarkStart w:name="z7940" w:id="1023"/>
      <w:r>
        <w:rPr>
          <w:rFonts w:ascii="Times New Roman"/>
          <w:b w:val="false"/>
          <w:i w:val="false"/>
          <w:color w:val="000000"/>
          <w:sz w:val="28"/>
        </w:rPr>
        <w:t>
      Цели: __________________________________________________________</w:t>
      </w:r>
    </w:p>
    <w:bookmarkEnd w:id="10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Задачи: ________________________________________________________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работ, рассматриваемых вопросов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 исполнения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Индикаторы/ Конечный результат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Ответственные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1.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42" w:id="102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обучающихся с девиантным поведением</w:t>
      </w:r>
    </w:p>
    <w:bookmarkEnd w:id="102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обучающегося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Группа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Состоит на учете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постановки на учет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Причина постановки на учет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Фамилия, имя, отчество (при его наличии) родителей или других законных представителей ребенка </w:t>
            </w: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</w:t>
            </w: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44" w:id="10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25"/>
    <w:p>
      <w:pPr>
        <w:spacing w:after="0"/>
        <w:ind w:left="0"/>
        <w:jc w:val="both"/>
      </w:pPr>
      <w:bookmarkStart w:name="z7945" w:id="1026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__________________________________________________________________</w:t>
      </w:r>
    </w:p>
    <w:bookmarkEnd w:id="10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</w:t>
      </w:r>
    </w:p>
    <w:bookmarkStart w:name="z7946" w:id="102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Ведомость учета учебного времени работы педагога за каждый месяц (в часах и (или) кредитах)</w:t>
      </w:r>
    </w:p>
    <w:bookmarkEnd w:id="1027"/>
    <w:p>
      <w:pPr>
        <w:spacing w:after="0"/>
        <w:ind w:left="0"/>
        <w:jc w:val="both"/>
      </w:pPr>
      <w:bookmarkStart w:name="z7947" w:id="1028"/>
      <w:r>
        <w:rPr>
          <w:rFonts w:ascii="Times New Roman"/>
          <w:b w:val="false"/>
          <w:i w:val="false"/>
          <w:color w:val="000000"/>
          <w:sz w:val="28"/>
        </w:rPr>
        <w:t>
      за 20_____/20_____ учебный год</w:t>
      </w:r>
    </w:p>
    <w:bookmarkEnd w:id="10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 педагога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(полностью)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 (Квалификация)________________________________________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Учебная группа 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8"/>
        <w:gridCol w:w="648"/>
        <w:gridCol w:w="648"/>
        <w:gridCol w:w="648"/>
        <w:gridCol w:w="648"/>
        <w:gridCol w:w="648"/>
        <w:gridCol w:w="648"/>
      </w:tblGrid>
      <w:tr>
        <w:trPr>
          <w:trHeight w:val="30" w:hRule="atLeast"/>
        </w:trPr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дисциплин, результатов обучения и (или) модуля (наименование практики)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учебной группы</w:t>
            </w:r>
          </w:p>
        </w:tc>
        <w:tc>
          <w:tcPr>
            <w:tcW w:w="0" w:type="auto"/>
            <w:gridSpan w:val="1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Месяц________________</w:t>
            </w:r>
          </w:p>
        </w:tc>
      </w:tr>
      <w:tr>
        <w:trPr>
          <w:trHeight w:val="30" w:hRule="atLeast"/>
        </w:trPr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14</w:t>
            </w: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15</w:t>
            </w:r>
          </w:p>
        </w:tc>
      </w:tr>
      <w:tr>
        <w:trPr>
          <w:trHeight w:val="30" w:hRule="atLeast"/>
        </w:trPr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64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48" w:id="10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2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768"/>
        <w:gridCol w:w="768"/>
        <w:gridCol w:w="768"/>
        <w:gridCol w:w="768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</w:tblGrid>
      <w:tr>
        <w:trPr>
          <w:trHeight w:val="30" w:hRule="atLeast"/>
        </w:trPr>
        <w:tc>
          <w:tcPr>
            <w:tcW w:w="0" w:type="auto"/>
            <w:gridSpan w:val="1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Итого часов</w:t>
            </w:r>
          </w:p>
        </w:tc>
      </w:tr>
      <w:tr>
        <w:trPr>
          <w:trHeight w:val="30" w:hRule="atLeast"/>
        </w:trPr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16</w:t>
            </w:r>
          </w:p>
        </w:tc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17</w:t>
            </w:r>
          </w:p>
        </w:tc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18</w:t>
            </w:r>
          </w:p>
        </w:tc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19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20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21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22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23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24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25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26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27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28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29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30</w:t>
            </w: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76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49" w:id="10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3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учебной группы</w:t>
            </w:r>
          </w:p>
        </w:tc>
        <w:tc>
          <w:tcPr>
            <w:tcW w:w="205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модулей</w:t>
            </w:r>
          </w:p>
        </w:tc>
        <w:tc>
          <w:tcPr>
            <w:tcW w:w="205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Количество, запланированных часов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Фактически выполнено</w:t>
            </w:r>
          </w:p>
        </w:tc>
        <w:tc>
          <w:tcPr>
            <w:tcW w:w="205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Остаток часов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итого часов за месяц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 начала учебного года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950" w:id="1031"/>
      <w:r>
        <w:rPr>
          <w:rFonts w:ascii="Times New Roman"/>
          <w:b w:val="false"/>
          <w:i w:val="false"/>
          <w:color w:val="000000"/>
          <w:sz w:val="28"/>
        </w:rPr>
        <w:t>
      Всего фактически выполнено за месяц _______________часов</w:t>
      </w:r>
    </w:p>
    <w:bookmarkEnd w:id="10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Педагог ________________________________________________________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 Ведомость учета учебной работы педагогов за каждый месяц заполняет учебная часть на основании записей в журнале в часах.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52" w:id="10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32"/>
    <w:bookmarkStart w:name="z7953" w:id="103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регистрации приказов по контингенту обучающихся</w:t>
      </w:r>
    </w:p>
    <w:bookmarkEnd w:id="1033"/>
    <w:p>
      <w:pPr>
        <w:spacing w:after="0"/>
        <w:ind w:left="0"/>
        <w:jc w:val="both"/>
      </w:pPr>
      <w:bookmarkStart w:name="z7954" w:id="1034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__________________________________________________________________________</w:t>
      </w:r>
    </w:p>
    <w:bookmarkEnd w:id="10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(название организации технического и профессионального, послесреднего образования)</w:t>
      </w:r>
    </w:p>
    <w:p>
      <w:pPr>
        <w:spacing w:after="0"/>
        <w:ind w:left="0"/>
        <w:jc w:val="both"/>
      </w:pPr>
      <w:bookmarkStart w:name="z7955" w:id="1035"/>
      <w:r>
        <w:rPr>
          <w:rFonts w:ascii="Times New Roman"/>
          <w:b w:val="false"/>
          <w:i w:val="false"/>
          <w:color w:val="000000"/>
          <w:sz w:val="28"/>
        </w:rPr>
        <w:t>
      Книга начата в _______________ году</w:t>
      </w:r>
    </w:p>
    <w:bookmarkEnd w:id="10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Книга окончена в _____________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 Книга регистрации приказов организации технического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 профессионального, послесреднего образования (далее – Книга) ведется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 основной деятельности, по личному составу и по движению обучающихся.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приказа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издания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Название приказа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Кем подписан (фамилия, имя, отчество (при его наличии), должность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56" w:id="10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Книга постранично пронумеровывается, прошнуровывается, скрепляется подписью руководителя (директора) и печатью организации технического и профессионального, послесреднего образования.</w:t>
      </w:r>
    </w:p>
    <w:bookmarkEnd w:id="1036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58" w:id="10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37"/>
    <w:bookmarkStart w:name="z7959" w:id="103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Поименная книга обучающихся</w:t>
      </w:r>
    </w:p>
    <w:bookmarkEnd w:id="1038"/>
    <w:p>
      <w:pPr>
        <w:spacing w:after="0"/>
        <w:ind w:left="0"/>
        <w:jc w:val="both"/>
      </w:pPr>
      <w:bookmarkStart w:name="z7960" w:id="1039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________________________________________________________________________________</w:t>
      </w:r>
    </w:p>
    <w:bookmarkEnd w:id="10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технического и профессионального, послесреднего образования)</w:t>
      </w:r>
    </w:p>
    <w:p>
      <w:pPr>
        <w:spacing w:after="0"/>
        <w:ind w:left="0"/>
        <w:jc w:val="both"/>
      </w:pPr>
      <w:bookmarkStart w:name="z7961" w:id="1040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</w:t>
      </w:r>
    </w:p>
    <w:bookmarkEnd w:id="10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Начата в 20___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Окончена в 20___ год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по поименной книге обучающихся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по книге приказов о контингенте обучающихся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 и отчество (при его наличии) обучающихся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рождения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Пол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Национальность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Домашний адрес (местожительство до поступления)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62" w:id="10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4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зачисления в организацию образования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 какой специальности обучается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 обучения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 № приказа организации о выпуске или отчислении обучающихся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Присвоенная квалификация (разряд, класс, категория)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документа об окончании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13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63" w:id="10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4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Награды и поощрения за время обучения (дипломы с отличием)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Предприятие, на которое трудоустроен выпускник (местонахождение предприятия)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Разные отметки</w:t>
            </w:r>
          </w:p>
        </w:tc>
      </w:tr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14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15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16</w:t>
            </w:r>
          </w:p>
        </w:tc>
      </w:tr>
    </w:tbl>
    <w:bookmarkStart w:name="z7964" w:id="10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</w:t>
      </w:r>
    </w:p>
    <w:bookmarkEnd w:id="1043"/>
    <w:bookmarkStart w:name="z7965" w:id="10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Поименная книга обучающихся является документом строгой отчетности для учета личного состава обучающихся. Поименная книга обучающихся служит основанием к составлению статистической и финансовой отчетности по контингенту обучающихся.</w:t>
      </w:r>
    </w:p>
    <w:bookmarkEnd w:id="1044"/>
    <w:bookmarkStart w:name="z7966" w:id="10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Поименная книга обучающихся ведется заместителем руководителя по учебно-производственной работе под контролем руководителя организации образования.</w:t>
      </w:r>
    </w:p>
    <w:bookmarkEnd w:id="1045"/>
    <w:bookmarkStart w:name="z7967" w:id="10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Поименная книга обучающихся должна быть прошнурована, пронумерована, скреплена печатью и подписью руководителя организации образования.</w:t>
      </w:r>
    </w:p>
    <w:bookmarkEnd w:id="1046"/>
    <w:bookmarkStart w:name="z7968" w:id="10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Поименная книга обучающихся хранится постоянно в организации образования.</w:t>
      </w:r>
    </w:p>
    <w:bookmarkEnd w:id="1047"/>
    <w:bookmarkStart w:name="z7969" w:id="10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Поименная книга обучающихся заполняется строго в соответствии с приказами.</w:t>
      </w:r>
    </w:p>
    <w:bookmarkEnd w:id="1048"/>
    <w:bookmarkStart w:name="z7970" w:id="10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Для контингентов, обучающихся в форме очного, заочного, вечернего и экстерната ведутся отдельные Поименные книги обучающихся.</w:t>
      </w:r>
    </w:p>
    <w:bookmarkEnd w:id="1049"/>
    <w:bookmarkStart w:name="z7971" w:id="10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По окончании приема обучающихся подводится черта и делается запись:</w:t>
      </w:r>
    </w:p>
    <w:bookmarkEnd w:id="1050"/>
    <w:bookmarkStart w:name="z7972" w:id="10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"Зачислено_________________________20_________год ________________ (прописью) человек обучающихся", которая скрепляется подписями руководителя (директора), заместителя руководителя по учебно-производственной работе и бухгалтером организации образования, и печатью.</w:t>
      </w:r>
    </w:p>
    <w:bookmarkEnd w:id="1051"/>
    <w:bookmarkStart w:name="z7973" w:id="10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Поименные книги обучающихся должны заполняться четко, аккуратно, без подчисток и помарок; допущенные ошибки должны исправляться путем перечеркивания ошибочной записи и надписи исправления с пояснением за подписью руководителя и бухгалтера.</w:t>
      </w:r>
    </w:p>
    <w:bookmarkEnd w:id="1052"/>
    <w:bookmarkStart w:name="z7974" w:id="10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Разделение поименных книг, обучающихся на части, пропуски страниц и строк, в том числе и между последней фамилией зачисленного и итоговой чертой, запрещается. Для записи каждого обучающегося в книгах отводится две строки.</w:t>
      </w:r>
    </w:p>
    <w:bookmarkEnd w:id="1053"/>
    <w:bookmarkStart w:name="z7975" w:id="10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В Поименную книгу вносятся все обучающиеся, независимо от того, когда они поступили в организацию образования, в начале или в середине учебного года.</w:t>
      </w:r>
    </w:p>
    <w:bookmarkEnd w:id="105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77" w:id="10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55"/>
    <w:bookmarkStart w:name="z7978" w:id="105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выдачи академической справки или транскрипта</w:t>
      </w:r>
    </w:p>
    <w:bookmarkEnd w:id="1056"/>
    <w:p>
      <w:pPr>
        <w:spacing w:after="0"/>
        <w:ind w:left="0"/>
        <w:jc w:val="both"/>
      </w:pPr>
      <w:bookmarkStart w:name="z7979" w:id="1057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</w:t>
      </w:r>
    </w:p>
    <w:bookmarkEnd w:id="10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</w:t>
      </w:r>
    </w:p>
    <w:p>
      <w:pPr>
        <w:spacing w:after="0"/>
        <w:ind w:left="0"/>
        <w:jc w:val="both"/>
      </w:pPr>
      <w:bookmarkStart w:name="z7980" w:id="1058"/>
      <w:r>
        <w:rPr>
          <w:rFonts w:ascii="Times New Roman"/>
          <w:b w:val="false"/>
          <w:i w:val="false"/>
          <w:color w:val="000000"/>
          <w:sz w:val="28"/>
        </w:rPr>
        <w:t>
      Начата ___________________</w:t>
      </w:r>
    </w:p>
    <w:bookmarkEnd w:id="10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Окончена 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Порядковый регистрационный номер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Номер справки или транскрипта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выдачи справки или транскрипта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Роспись в получении справки или транскрипта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82" w:id="10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59"/>
    <w:bookmarkStart w:name="z7983" w:id="106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выдачи дубликатов дипломов</w:t>
      </w:r>
    </w:p>
    <w:bookmarkEnd w:id="1060"/>
    <w:p>
      <w:pPr>
        <w:spacing w:after="0"/>
        <w:ind w:left="0"/>
        <w:jc w:val="both"/>
      </w:pPr>
      <w:bookmarkStart w:name="z7984" w:id="1061"/>
      <w:r>
        <w:rPr>
          <w:rFonts w:ascii="Times New Roman"/>
          <w:b w:val="false"/>
          <w:i w:val="false"/>
          <w:color w:val="000000"/>
          <w:sz w:val="28"/>
        </w:rPr>
        <w:t>
      Полное наименование организации технического и профессионального,</w:t>
      </w:r>
    </w:p>
    <w:bookmarkEnd w:id="10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послесреднего образования ________________ _____________форма обучения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Начата 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Окончена 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Порядковый регистрационный номер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Серия и № диплома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выдачи диплома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окончившего организацию образования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85" w:id="10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6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специальности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Присвоена квалификация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 № протокола заседания комиссии по проведению итоговой аттестации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Роспись в получении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руководителя организации образования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987" w:id="10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63"/>
    <w:bookmarkStart w:name="z7988" w:id="106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Книжка успеваемости обучающегося</w:t>
      </w:r>
    </w:p>
    <w:bookmarkEnd w:id="1064"/>
    <w:p>
      <w:pPr>
        <w:spacing w:after="0"/>
        <w:ind w:left="0"/>
        <w:jc w:val="both"/>
      </w:pPr>
      <w:bookmarkStart w:name="z7989" w:id="1065"/>
      <w:r>
        <w:rPr>
          <w:rFonts w:ascii="Times New Roman"/>
          <w:b w:val="false"/>
          <w:i w:val="false"/>
          <w:color w:val="000000"/>
          <w:sz w:val="28"/>
        </w:rPr>
        <w:t>
      Книжка успеваемости обучающегося организации технического</w:t>
      </w:r>
    </w:p>
    <w:bookmarkEnd w:id="10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 профессионального, послесреднего образования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Место для фотографической карточки Подпись обучающегося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Книжка успеваемости обучающегося №_____________________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 (квалификация) 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Зачислен приказом № ______________ от "_______" _______20_______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"________" _______________20_______год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Руководитель (директор) ________________________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(дата выдачи)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20_______/20_______ учебный год _______курс ______________ семестр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 обучающегося)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0" w:type="auto"/>
            <w:gridSpan w:val="9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Экзаменационные оценки по дисциплинам и (или) модулям, выносимым на экзаменационную сессию</w:t>
            </w:r>
          </w:p>
        </w:tc>
        <w:tc>
          <w:tcPr>
            <w:tcW w:w="111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экзаменатора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Рейтинг допуска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Объем в учебных часах и (или) кредитах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Экзаменационная оценка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экзамена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Итоговая оценка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90" w:id="10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6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>
        <w:trPr>
          <w:trHeight w:val="30" w:hRule="atLeast"/>
        </w:trPr>
        <w:tc>
          <w:tcPr>
            <w:tcW w:w="0" w:type="auto"/>
            <w:gridSpan w:val="9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Зачетные оценки по дисциплинам и (или) модулям, не выносимым на экзаменационную сессию</w:t>
            </w: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Объем в учебных часах и (или) кредитах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Рейтинг допуска 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педагога</w:t>
            </w: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91" w:id="10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6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878"/>
        <w:gridCol w:w="878"/>
        <w:gridCol w:w="878"/>
        <w:gridCol w:w="878"/>
        <w:gridCol w:w="878"/>
        <w:gridCol w:w="878"/>
        <w:gridCol w:w="879"/>
        <w:gridCol w:w="879"/>
        <w:gridCol w:w="879"/>
        <w:gridCol w:w="879"/>
        <w:gridCol w:w="879"/>
        <w:gridCol w:w="879"/>
        <w:gridCol w:w="879"/>
        <w:gridCol w:w="879"/>
      </w:tblGrid>
      <w:tr>
        <w:trPr>
          <w:trHeight w:val="30" w:hRule="atLeast"/>
        </w:trPr>
        <w:tc>
          <w:tcPr>
            <w:tcW w:w="0" w:type="auto"/>
            <w:gridSpan w:val="7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Лабораторные работы</w:t>
            </w:r>
          </w:p>
        </w:tc>
        <w:tc>
          <w:tcPr>
            <w:tcW w:w="0" w:type="auto"/>
            <w:gridSpan w:val="7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Курсовые работы и проекты</w:t>
            </w:r>
          </w:p>
        </w:tc>
      </w:tr>
      <w:tr>
        <w:trPr>
          <w:trHeight w:val="30" w:hRule="atLeast"/>
        </w:trPr>
        <w:tc>
          <w:tcPr>
            <w:tcW w:w="87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87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87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Объем работы в часах и (или) кредитах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</w:t>
            </w:r>
          </w:p>
        </w:tc>
        <w:tc>
          <w:tcPr>
            <w:tcW w:w="87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87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педагога</w:t>
            </w:r>
          </w:p>
        </w:tc>
        <w:tc>
          <w:tcPr>
            <w:tcW w:w="87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87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87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работы или проекта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</w:t>
            </w:r>
          </w:p>
        </w:tc>
        <w:tc>
          <w:tcPr>
            <w:tcW w:w="87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87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педагога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87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992" w:id="1068"/>
      <w:r>
        <w:rPr>
          <w:rFonts w:ascii="Times New Roman"/>
          <w:b w:val="false"/>
          <w:i w:val="false"/>
          <w:color w:val="000000"/>
          <w:sz w:val="28"/>
        </w:rPr>
        <w:t>
      Подпись руководителя группы _______________________________</w:t>
      </w:r>
    </w:p>
    <w:bookmarkEnd w:id="10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Приказом № ____ от "___" _______ 20___ год переведен ____ на _____ курс.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работе____________________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 При изготовлении книжки успеваемости обучающегося упомянутые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страницы повторяются 3, 4 или 5 раз в зависимости от сроков обучения в данной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организации образования.</w:t>
      </w:r>
    </w:p>
    <w:p>
      <w:pPr>
        <w:spacing w:after="0"/>
        <w:ind w:left="0"/>
        <w:jc w:val="both"/>
      </w:pPr>
      <w:bookmarkStart w:name="z7993" w:id="1069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</w:t>
      </w:r>
    </w:p>
    <w:bookmarkEnd w:id="10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 обучающегося)</w:t>
      </w:r>
    </w:p>
    <w:bookmarkStart w:name="z7994" w:id="107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Производственное обучение (далее - ПО) и профессиональная практика</w:t>
      </w:r>
    </w:p>
    <w:bookmarkEnd w:id="1070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Курс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Семестр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практики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Место прохождения практики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Продолжительность практики, в часах и (или) кредитах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Рабочее место или класс, группа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Освоенная квалификация (указать при наличии: разряд, класс, категорию)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Оценка/ баллы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</w:t>
            </w: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995" w:id="1071"/>
      <w:r>
        <w:rPr>
          <w:rFonts w:ascii="Times New Roman"/>
          <w:b w:val="false"/>
          <w:i w:val="false"/>
          <w:color w:val="000000"/>
          <w:sz w:val="28"/>
        </w:rPr>
        <w:t>
      Дипломное проектирование</w:t>
      </w:r>
    </w:p>
    <w:bookmarkEnd w:id="10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Задание на проектирование выдано "_______" ___________ 20______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Тема проекта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Руководитель проекта 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 и инициалы)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Срок выполнения 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Обучающийся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 и инициалы)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допущен _____ к защите дипломного проекта.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Место печати "______" ____________ 20____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Защита дипломного проекта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Защита дипломного проекта на тему 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состоялась "______" __________________ 20__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Оценка 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Председатель итоговой аттестационной комиссии 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Экзамены итоговой аттестации Обучающийся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(фамилия и инициалы)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допущен _____ к сдаче итоговых экзаменов.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Место печати "______" ____________ 20____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Оценки, полученные на итоговых экзаменах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Объем курса, учебные часы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75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председателя итоговой аттестационной комиссии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7996" w:id="10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Итоги квалификационных экзаменов</w:t>
      </w:r>
    </w:p>
    <w:bookmarkEnd w:id="107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>
        <w:trPr>
          <w:trHeight w:val="30" w:hRule="atLeast"/>
        </w:trPr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Индекс модуля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модуля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Оценка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</w:t>
            </w:r>
          </w:p>
        </w:tc>
        <w:tc>
          <w:tcPr>
            <w:tcW w:w="1757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присвоенной рабочей квалификации</w:t>
            </w:r>
          </w:p>
        </w:tc>
        <w:tc>
          <w:tcPr>
            <w:tcW w:w="175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председателя квалификационной комиссии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буквенная</w:t>
            </w: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цифровой эквивалент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7997" w:id="1073"/>
      <w:r>
        <w:rPr>
          <w:rFonts w:ascii="Times New Roman"/>
          <w:b w:val="false"/>
          <w:i w:val="false"/>
          <w:color w:val="000000"/>
          <w:sz w:val="28"/>
        </w:rPr>
        <w:t>
      Решением квалификационной комиссии от "___" ___ 20___ год</w:t>
      </w:r>
    </w:p>
    <w:bookmarkEnd w:id="10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(протокол №____) присвоена квалификация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(специальность, разряд, класс, категория (при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Выдано свидетельство о профессиональной подготовке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№ _________ "______" _____________ 20_____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Решением итоговой аттестационной комиссии от "_____" ________ 20__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(протокол №____)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присвоена квалификация 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(специальность)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Выдан диплом № ___________ "________" ________________ 20_____ год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Руководитель (директор) _________________________________(подпись)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 получении диплома книжка успеваемости сдается в учебное заведение.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</w:t>
      </w:r>
    </w:p>
    <w:bookmarkStart w:name="z7998" w:id="10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Книжка успеваемости обучающегося организации технического и профессионального, послесреднего образования выдается вновь принятым обучающимся в течение первого семестра обучения, но не позднее чем за месяц до начала зимней экзаменационной сессии.</w:t>
      </w:r>
    </w:p>
    <w:bookmarkEnd w:id="1074"/>
    <w:bookmarkStart w:name="z7999" w:id="10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Книжка успеваемости заполняется от руки. Подчистка, помарка и неоговоренные исправления в книжке успеваемости не допускаются.</w:t>
      </w:r>
    </w:p>
    <w:bookmarkEnd w:id="1075"/>
    <w:bookmarkStart w:name="z8000" w:id="10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В книжку успеваемости проставляются оценки дифференцированного зачета по всем дисциплинам и (или) модулям, не предусматривающим проведения экзамена и/или переходящим на последующие семестры.</w:t>
      </w:r>
    </w:p>
    <w:bookmarkEnd w:id="1076"/>
    <w:bookmarkStart w:name="z8001" w:id="10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дисциплинам и (или) модулям, вынесенным на экзаменационную сессию, проставляются оценки, полученные обучающимися на экзаменах, итоговая оценка выставляется по результатам подсчета согласно формуле: И = 0,6 х (РО 1+…+РО N) /N+ 0,4 х Э, где:</w:t>
      </w:r>
    </w:p>
    <w:bookmarkEnd w:id="1077"/>
    <w:bookmarkStart w:name="z8002" w:id="10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РО – результат обучения;</w:t>
      </w:r>
    </w:p>
    <w:bookmarkEnd w:id="1078"/>
    <w:bookmarkStart w:name="z8003" w:id="10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N – количество результатов обучения;</w:t>
      </w:r>
    </w:p>
    <w:bookmarkEnd w:id="1079"/>
    <w:bookmarkStart w:name="z8004" w:id="10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Э – экзаменационная оценка.</w:t>
      </w:r>
    </w:p>
    <w:bookmarkEnd w:id="1080"/>
    <w:bookmarkStart w:name="z8005" w:id="10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Общая экзаменационная оценка проставляется только по дисциплинам и (или) модулям, по которым экзамены проводятся письменно и устно (казахский язык, другие языки, литература, математика и другие согласно учебному плану). По дисциплинам и (или) модулям, по которым проводится только устный экзамен, оценка проставляется в графе, отведенной для устного экзамена, в других графах ставится прочерк.</w:t>
      </w:r>
    </w:p>
    <w:bookmarkEnd w:id="1081"/>
    <w:bookmarkStart w:name="z8006" w:id="10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Оценки, полученные обучающимися при повторной сдаче, проставляются экзаменатором на странице книжки успеваемости, соответствующей семестру прохождения данной дисциплины и (или) модуля или раздела дисциплины, путем повторной записи наименования дисциплины и (или) модуля на свободной строке.</w:t>
      </w:r>
    </w:p>
    <w:bookmarkEnd w:id="1082"/>
    <w:bookmarkStart w:name="z8007" w:id="10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Подпись родителей или других законных представителей обучающихся, достигших 18 лет, не обязательна.</w:t>
      </w:r>
    </w:p>
    <w:bookmarkEnd w:id="1083"/>
    <w:bookmarkStart w:name="z8008" w:id="10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Выдача дубликата книжки успеваемости производится только по распоряжению руководителя или его заместителя по учебной работе.</w:t>
      </w:r>
    </w:p>
    <w:bookmarkEnd w:id="1084"/>
    <w:bookmarkStart w:name="z8009" w:id="10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титульной странице дубликата книжки успеваемости делается надпись "Дубликат".</w:t>
      </w:r>
    </w:p>
    <w:bookmarkEnd w:id="1085"/>
    <w:bookmarkStart w:name="z8010" w:id="10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Все данные об успеваемости обучающегося за весь период обучения до момента выдачи ему дубликата вносятся в дубликат книжки на основании подлинных экзаменационных и семестровых ведомостей за все предыдущие семестры, хранящихся в учебной части.</w:t>
      </w:r>
    </w:p>
    <w:bookmarkEnd w:id="1086"/>
    <w:bookmarkStart w:name="z8011" w:id="10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В случае выбытия обучающегося из организации образования до окончания курса обучения книжка успеваемости сдается в организацию образования, которая выдает обучающемуся справку или транскрипт.</w:t>
      </w:r>
    </w:p>
    <w:bookmarkEnd w:id="1087"/>
    <w:bookmarkStart w:name="z8012" w:id="10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При получении диплома книжка успеваемости сдается в организацию образования.</w:t>
      </w:r>
    </w:p>
    <w:bookmarkEnd w:id="1088"/>
    <w:bookmarkStart w:name="z8013" w:id="10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Книжки успеваемости, сдаваемые обучающимися в связи с окончанием полного курса обучения или выбытия из организации образования, хранятся организацией образования в личных делах обучающихся.</w:t>
      </w:r>
    </w:p>
    <w:bookmarkEnd w:id="108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015" w:id="10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90"/>
    <w:bookmarkStart w:name="z8016" w:id="109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Студенческий билет</w:t>
      </w:r>
    </w:p>
    <w:bookmarkEnd w:id="1091"/>
    <w:p>
      <w:pPr>
        <w:spacing w:after="0"/>
        <w:ind w:left="0"/>
        <w:jc w:val="both"/>
      </w:pPr>
      <w:bookmarkStart w:name="z8017" w:id="1092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</w:t>
      </w:r>
    </w:p>
    <w:bookmarkEnd w:id="10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|| Республика Казахстан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_____________________________________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(наименование министерства)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_____________________________________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(наименование организации образования)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Студенческий билет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|_______________________________________|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_______________________________________(лицевая сторона)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Республика Казахстан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|__________________________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(наименование министерства)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Студенческий билет № 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_____________________________________ | (1-я внутренняя сторона)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(фамилия, имя, отчество (при его наличии) обучающегося)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действительно состоит студентом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_____________________________________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(наименование организации образования)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Форма обучения____________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Специальность 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Место для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Фотокарточки "_____" ________ 20__ год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Дата выдачи билета "____" ________ 20__ год |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Руководитель (директор) ___________________________|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| (подпись) |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|_______________________________________|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Действителен по _________ 20______ год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Руководитель (директор) __________________________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(подпись)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_____________________________________ | (2-я внутренняя сторона)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Действителен по _________ 20______ год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Руководитель (директор) ___________________________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 (подпись) 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|_______________________________________|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</w:t>
      </w:r>
    </w:p>
    <w:bookmarkStart w:name="z8018" w:id="10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Студенческий билет действителен при наличии подписи руководителя (директора), печати организации образования, фотокарточки обучающегося. При выбытии обучающегося из организации образования билет должен быть возвращен в учебную часть.</w:t>
      </w:r>
    </w:p>
    <w:bookmarkEnd w:id="1093"/>
    <w:bookmarkStart w:name="z8019" w:id="10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Вверху на левой стороне внутренней части билета ставится штамп с указанием формы обучения (очное, заочное, вечернее, экстернат).</w:t>
      </w:r>
    </w:p>
    <w:bookmarkEnd w:id="109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021" w:id="109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бланков дипломов</w:t>
      </w:r>
    </w:p>
    <w:bookmarkEnd w:id="109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Поступление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поступления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Номер сопроводительного документа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Откуда поступили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экз.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Серия и номера бланков</w:t>
            </w: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022" w:id="10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96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Выдача</w:t>
            </w:r>
          </w:p>
        </w:tc>
      </w:tr>
      <w:tr>
        <w:trPr>
          <w:trHeight w:val="30" w:hRule="atLeast"/>
        </w:trPr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выдачи</w:t>
            </w:r>
          </w:p>
        </w:tc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 номер документа на выдачу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Кому выдано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подразделения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получившего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023" w:id="10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09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Выдача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экз.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Серия и номер бланков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Роспись в получении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 (отметка об уничтожении)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025" w:id="10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098"/>
    <w:bookmarkStart w:name="z8026" w:id="109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выдачи дипломов</w:t>
      </w:r>
    </w:p>
    <w:bookmarkEnd w:id="1099"/>
    <w:p>
      <w:pPr>
        <w:spacing w:after="0"/>
        <w:ind w:left="0"/>
        <w:jc w:val="both"/>
      </w:pPr>
      <w:bookmarkStart w:name="z8027" w:id="1100"/>
      <w:r>
        <w:rPr>
          <w:rFonts w:ascii="Times New Roman"/>
          <w:b w:val="false"/>
          <w:i w:val="false"/>
          <w:color w:val="000000"/>
          <w:sz w:val="28"/>
        </w:rPr>
        <w:t>
      Полное наименование организации технического и профессионального,</w:t>
      </w:r>
    </w:p>
    <w:bookmarkEnd w:id="11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послесреднего образования 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Форма обучения______________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Начата 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Окончена ____________________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Порядковый регистрационный номер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Серия и № диплома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выдачи диплома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 окончившего организацию образования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028" w:id="11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10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460"/>
        <w:gridCol w:w="2460"/>
        <w:gridCol w:w="2460"/>
        <w:gridCol w:w="2460"/>
        <w:gridCol w:w="2460"/>
      </w:tblGrid>
      <w:tr>
        <w:trPr>
          <w:trHeight w:val="30" w:hRule="atLeast"/>
        </w:trPr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специальности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Присвоена квалификация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и № протокола заседания комиссии по проведению итоговой аттестации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Роспись в получении</w:t>
            </w: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Подпись руководителя организации образования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46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029" w:id="11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 Дипломы, выданные обучающимся, регистрируются в книге, которая заводится в каждой организации образования по прилагаемой форме.</w:t>
      </w:r>
    </w:p>
    <w:bookmarkEnd w:id="1102"/>
    <w:bookmarkStart w:name="z8030" w:id="110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регистрации выданных дипломов пронумеровывается постранично, прошнуровывается, скрепляется печатью и хранится у руководителя (директора) организации образования.</w:t>
      </w:r>
    </w:p>
    <w:bookmarkEnd w:id="110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Форма – в редакции приказа и.о. Министра просвещения РК от 24.02.2023 </w:t>
      </w:r>
      <w:r>
        <w:rPr>
          <w:rFonts w:ascii="Times New Roman"/>
          <w:b w:val="false"/>
          <w:i w:val="false"/>
          <w:color w:val="ff0000"/>
          <w:sz w:val="28"/>
        </w:rPr>
        <w:t>№ 47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после дня его первого официального опубликования).</w:t>
      </w:r>
    </w:p>
    <w:bookmarkStart w:name="z8674" w:id="110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0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675" w:id="110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СОГЛАСОВАНО*</w:t>
            </w:r>
          </w:p>
          <w:bookmarkEnd w:id="1105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Руководитель (работодатель)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Ф.И.О. (при его наличии)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"____" ____________20___г.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677" w:id="110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УТВЕРЖДАЮ</w:t>
            </w:r>
          </w:p>
          <w:bookmarkEnd w:id="110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Руководитель (директор)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Ф.И.О. (при его наличии)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"____" ____________20___г.</w:t>
            </w:r>
          </w:p>
        </w:tc>
      </w:tr>
    </w:tbl>
    <w:bookmarkStart w:name="z8680" w:id="110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Рабочий учебный план</w:t>
      </w:r>
    </w:p>
    <w:bookmarkEnd w:id="1107"/>
    <w:p>
      <w:pPr>
        <w:spacing w:after="0"/>
        <w:ind w:left="0"/>
        <w:jc w:val="both"/>
      </w:pPr>
      <w:bookmarkStart w:name="z8681" w:id="1108"/>
      <w:r>
        <w:rPr>
          <w:rFonts w:ascii="Times New Roman"/>
          <w:b w:val="false"/>
          <w:i w:val="false"/>
          <w:color w:val="000000"/>
          <w:sz w:val="28"/>
        </w:rPr>
        <w:t>
      Специальность ____________________________________________________</w:t>
      </w:r>
    </w:p>
    <w:bookmarkEnd w:id="11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(код и наименование)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Квалификация 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(код и наименование)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Форма обучения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Срок освоения образовательной программы 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Пояснительная записка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График учебного процесса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682" w:id="110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Курсы </w:t>
            </w:r>
          </w:p>
          <w:bookmarkEnd w:id="1109"/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Сентябрь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Октябрь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Ноябрь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Декабрь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Январь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Февраль</w:t>
            </w: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690" w:id="111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недели</w:t>
            </w:r>
          </w:p>
          <w:bookmarkEnd w:id="1110"/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716" w:id="111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</w:t>
            </w:r>
          </w:p>
          <w:bookmarkEnd w:id="1111"/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742" w:id="111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</w:t>
            </w:r>
          </w:p>
          <w:bookmarkEnd w:id="1112"/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768" w:id="111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III</w:t>
            </w:r>
          </w:p>
          <w:bookmarkEnd w:id="1113"/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794" w:id="111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IV</w:t>
            </w:r>
          </w:p>
          <w:bookmarkEnd w:id="1114"/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9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820" w:id="11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11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>
        <w:trPr>
          <w:trHeight w:val="30" w:hRule="atLeast"/>
        </w:trPr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821" w:id="111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Март</w:t>
            </w:r>
          </w:p>
          <w:bookmarkEnd w:id="1116"/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Апрель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Май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Июнь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Июль</w:t>
            </w:r>
          </w:p>
        </w:tc>
        <w:tc>
          <w:tcPr>
            <w:tcW w:w="0" w:type="auto"/>
            <w:gridSpan w:val="4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Август</w:t>
            </w:r>
          </w:p>
        </w:tc>
      </w:tr>
      <w:tr>
        <w:trPr>
          <w:trHeight w:val="30" w:hRule="atLeast"/>
        </w:trPr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2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5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953" w:id="1117"/>
      <w:r>
        <w:rPr>
          <w:rFonts w:ascii="Times New Roman"/>
          <w:b w:val="false"/>
          <w:i w:val="false"/>
          <w:color w:val="000000"/>
          <w:sz w:val="28"/>
        </w:rPr>
        <w:t>
      Условные обозначения:</w:t>
      </w:r>
    </w:p>
    <w:bookmarkEnd w:id="11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ТО – теоретическое обучение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ПО – производственное обучение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ПП – профессиональная практика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ПА – промежуточная аттестация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ДП – дипломное проектирование (если запланировано)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К – каникулы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Пдн – праздничные дни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ИА – итоговая аттестация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ПС – полевые сборы</w:t>
      </w:r>
    </w:p>
    <w:bookmarkStart w:name="z8954" w:id="11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Сводные данные по бюджету времени</w:t>
      </w:r>
    </w:p>
    <w:bookmarkEnd w:id="111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955" w:id="111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Курс</w:t>
            </w:r>
          </w:p>
          <w:bookmarkEnd w:id="1119"/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Теоретическое обучение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Промежуточная аттестация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Производственное обучение и профессиональная практика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Дипломное проектирование (если запланировано)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Итоговая аттестация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Праздничные дни</w:t>
            </w:r>
          </w:p>
        </w:tc>
        <w:tc>
          <w:tcPr>
            <w:tcW w:w="111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Каникулы</w:t>
            </w:r>
          </w:p>
        </w:tc>
        <w:tc>
          <w:tcPr>
            <w:tcW w:w="111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недель в учебном году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недель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часов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кредитов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977" w:id="112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</w:t>
            </w:r>
          </w:p>
          <w:bookmarkEnd w:id="1120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8989" w:id="112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</w:t>
            </w:r>
          </w:p>
          <w:bookmarkEnd w:id="1121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001" w:id="112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III</w:t>
            </w:r>
          </w:p>
          <w:bookmarkEnd w:id="1122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013" w:id="1123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IV</w:t>
            </w:r>
          </w:p>
          <w:bookmarkEnd w:id="1123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025" w:id="1124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Итого</w:t>
            </w:r>
          </w:p>
          <w:bookmarkEnd w:id="1124"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037" w:id="11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Структура рабочего учебного плана</w:t>
      </w:r>
    </w:p>
    <w:bookmarkEnd w:id="112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>
        <w:trPr>
          <w:trHeight w:val="30" w:hRule="atLeast"/>
        </w:trPr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038" w:id="112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Индекс</w:t>
            </w:r>
          </w:p>
          <w:bookmarkEnd w:id="1126"/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модулей / дисциплин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Формы контроля</w:t>
            </w:r>
          </w:p>
        </w:tc>
        <w:tc>
          <w:tcPr>
            <w:tcW w:w="0" w:type="auto"/>
            <w:gridSpan w:val="5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Объем учебного времени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Самостоятельная работа студента с педагогом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Самостоятельноя работа студента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экзамен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зачет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контрольная работа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кредитов</w:t>
            </w:r>
          </w:p>
        </w:tc>
        <w:tc>
          <w:tcPr>
            <w:tcW w:w="102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часов</w:t>
            </w:r>
          </w:p>
        </w:tc>
        <w:tc>
          <w:tcPr>
            <w:tcW w:w="0" w:type="auto"/>
            <w:gridSpan w:val="3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 том числе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теоретические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лабораторно-практические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курсовой проект/работа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069" w:id="1127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</w:t>
            </w:r>
          </w:p>
          <w:bookmarkEnd w:id="1127"/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12</w:t>
            </w: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9095" w:id="11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Продолжение таблицы</w:t>
      </w:r>
    </w:p>
    <w:bookmarkEnd w:id="112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  <w:gridCol w:w="1230"/>
      </w:tblGrid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096" w:id="112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Объем учебного времени</w:t>
            </w:r>
          </w:p>
          <w:bookmarkEnd w:id="1129"/>
        </w:tc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Распределение по курсам и семестрам</w:t>
            </w:r>
          </w:p>
        </w:tc>
      </w:tr>
      <w:tr>
        <w:trPr>
          <w:trHeight w:val="30" w:hRule="atLeast"/>
        </w:trPr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099" w:id="113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 том числе</w:t>
            </w:r>
          </w:p>
          <w:bookmarkEnd w:id="1130"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 курс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 курс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N</w:t>
            </w:r>
          </w:p>
        </w:tc>
      </w:tr>
      <w:tr>
        <w:trPr>
          <w:trHeight w:val="30" w:hRule="atLeast"/>
        </w:trPr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105" w:id="1131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Производственное обучение/ Профессиональная практика</w:t>
            </w:r>
          </w:p>
          <w:bookmarkEnd w:id="1131"/>
        </w:tc>
        <w:tc>
          <w:tcPr>
            <w:tcW w:w="1230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Индивидуальные</w:t>
            </w:r>
          </w:p>
        </w:tc>
        <w:tc>
          <w:tcPr>
            <w:tcW w:w="0" w:type="auto"/>
            <w:gridSpan w:val="8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Семестры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9120" w:id="1132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13</w:t>
            </w:r>
          </w:p>
          <w:bookmarkEnd w:id="1132"/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14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15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16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17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18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19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20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21</w:t>
            </w:r>
          </w:p>
        </w:tc>
        <w:tc>
          <w:tcPr>
            <w:tcW w:w="123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22</w:t>
            </w:r>
          </w:p>
        </w:tc>
      </w:tr>
    </w:tbl>
    <w:bookmarkStart w:name="z9131" w:id="11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1-заполняется при обучении лиц с особыми образовательными потребностями и организациями, реализующими образовательные программы по направлению "Искусство", обучение которых (по которым) предусматривает часы индивидуальных занятий.</w:t>
      </w:r>
    </w:p>
    <w:bookmarkEnd w:id="113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044" w:id="113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Тарификационный список педагогов на ___________ учебный год</w:t>
      </w:r>
    </w:p>
    <w:bookmarkEnd w:id="113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Фамилия, имя, отчество (при его наличии)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Штатный или внештатный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Занимаемая должность по штатному расписанию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Образование, год окончания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Специальность по диплому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Квалификация по диплому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Преподаваемая дисциплина или модуль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Общий стаж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Педагогический стаж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Категория</w:t>
            </w: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часов</w:t>
            </w: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bookmarkStart w:name="z8046" w:id="1135"/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</w:t>
      </w:r>
    </w:p>
    <w:bookmarkEnd w:id="11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4100"/>
        <w:gridCol w:w="4100"/>
        <w:gridCol w:w="4100"/>
      </w:tblGrid>
      <w:tr>
        <w:trPr>
          <w:trHeight w:val="30" w:hRule="atLeast"/>
        </w:trPr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Рассмотрен и одобрен педагогическим советом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Председатель__________________________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(при его наличии)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Протокол № 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"____" ____________20___год</w:t>
            </w: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УТВЕРЖДАЮ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Руководитель (директор)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(при его наличии)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"____" ____________20___год</w:t>
            </w:r>
          </w:p>
        </w:tc>
      </w:tr>
    </w:tbl>
    <w:bookmarkStart w:name="z8047" w:id="113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внутриколледжного контроля на учебный год</w:t>
      </w:r>
    </w:p>
    <w:bookmarkEnd w:id="1136"/>
    <w:p>
      <w:pPr>
        <w:spacing w:after="0"/>
        <w:ind w:left="0"/>
        <w:jc w:val="both"/>
      </w:pPr>
      <w:bookmarkStart w:name="z8048" w:id="1137"/>
      <w:r>
        <w:rPr>
          <w:rFonts w:ascii="Times New Roman"/>
          <w:b w:val="false"/>
          <w:i w:val="false"/>
          <w:color w:val="000000"/>
          <w:sz w:val="28"/>
        </w:rPr>
        <w:t>
      Цель внутриколледжного контроля</w:t>
      </w:r>
    </w:p>
    <w:bookmarkEnd w:id="11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Задачи внутриколледжного контроля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2050"/>
        <w:gridCol w:w="2050"/>
        <w:gridCol w:w="2050"/>
        <w:gridCol w:w="2050"/>
        <w:gridCol w:w="2050"/>
        <w:gridCol w:w="2050"/>
      </w:tblGrid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п/п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Содержание контроля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Объекты контроля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Сроки контроля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Ответственные за контроль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Форма обобщения результатов/подведения итогов контроля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bookmarkStart w:name="z8049" w:id="11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*Заполняется заместителями руководителя по направлениям деятельности.</w:t>
      </w:r>
    </w:p>
    <w:bookmarkEnd w:id="113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051" w:id="11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Министерство просвещения Республики Казахстан</w:t>
      </w:r>
    </w:p>
    <w:bookmarkEnd w:id="1139"/>
    <w:bookmarkStart w:name="z8052" w:id="114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Ведомость учета учебного времени педагога за год</w:t>
      </w:r>
    </w:p>
    <w:bookmarkEnd w:id="1140"/>
    <w:p>
      <w:pPr>
        <w:spacing w:after="0"/>
        <w:ind w:left="0"/>
        <w:jc w:val="both"/>
      </w:pPr>
      <w:bookmarkStart w:name="z8053" w:id="1141"/>
      <w:r>
        <w:rPr>
          <w:rFonts w:ascii="Times New Roman"/>
          <w:b w:val="false"/>
          <w:i w:val="false"/>
          <w:color w:val="000000"/>
          <w:sz w:val="28"/>
        </w:rPr>
        <w:t>
      (в часах и (или) кредитах) (наименование организации образования)</w:t>
      </w:r>
    </w:p>
    <w:bookmarkEnd w:id="11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Годовой учет часов и (или) кредитов, проведенных педагогом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 20____/____ учебном году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 педагога (полностью)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</w:t>
      </w:r>
    </w:p>
    <w:bookmarkStart w:name="z8054" w:id="114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Индекс модуля и наименование дисциплин и (или) модуля (наименование практики)</w:t>
      </w:r>
    </w:p>
    <w:bookmarkEnd w:id="1142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Группы Месяцы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...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Экзамены (заносятся на основании экзаменационной ведомости)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Консультации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Всего запланировано, часов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Фактически выполнено, часов</w:t>
            </w: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055" w:id="1143"/>
      <w:r>
        <w:rPr>
          <w:rFonts w:ascii="Times New Roman"/>
          <w:b w:val="false"/>
          <w:i w:val="false"/>
          <w:color w:val="000000"/>
          <w:sz w:val="28"/>
        </w:rPr>
        <w:t>
      Всего часов по плану:</w:t>
      </w:r>
    </w:p>
    <w:bookmarkEnd w:id="11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Не выполнено часов: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Дано часов сверх плана: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Всего дано за год часов: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(подпись)</w:t>
      </w:r>
    </w:p>
    <w:bookmarkStart w:name="z8056" w:id="114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Дополнительные сведения к годовому учету часов педагога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_____________________________________________________________</w:t>
      </w:r>
    </w:p>
    <w:bookmarkEnd w:id="1144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8"/>
        <w:gridCol w:w="1119"/>
        <w:gridCol w:w="1119"/>
      </w:tblGrid>
      <w:tr>
        <w:trPr>
          <w:trHeight w:val="30" w:hRule="atLeast"/>
        </w:trPr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№ учебной группы</w:t>
            </w:r>
          </w:p>
        </w:tc>
        <w:tc>
          <w:tcPr>
            <w:tcW w:w="1118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Наименование дисциплины и (или) модулей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Количество часов</w:t>
            </w:r>
          </w:p>
        </w:tc>
        <w:tc>
          <w:tcPr>
            <w:tcW w:w="0" w:type="auto"/>
            <w:gridSpan w:val="6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Из них часы</w:t>
            </w:r>
          </w:p>
        </w:tc>
        <w:tc>
          <w:tcPr>
            <w:tcW w:w="1119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Общее количество часов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факультатива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консультаций</w:t>
            </w:r>
          </w:p>
        </w:tc>
        <w:tc>
          <w:tcPr>
            <w:tcW w:w="0" w:type="auto"/>
            <w:gridSpan w:val="2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экзаменов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план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факт</w:t>
            </w:r>
          </w:p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6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7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8</w:t>
            </w: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9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10</w:t>
            </w: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11</w:t>
            </w:r>
          </w:p>
        </w:tc>
      </w:tr>
      <w:tr>
        <w:trPr>
          <w:trHeight w:val="30" w:hRule="atLeast"/>
        </w:trPr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11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both"/>
      </w:pPr>
      <w:bookmarkStart w:name="z8057" w:id="1145"/>
      <w:r>
        <w:rPr>
          <w:rFonts w:ascii="Times New Roman"/>
          <w:b w:val="false"/>
          <w:i w:val="false"/>
          <w:color w:val="000000"/>
          <w:sz w:val="28"/>
        </w:rPr>
        <w:t>
      Фамилия, имя, отчество (при его наличии) педагога (полностью)</w:t>
      </w:r>
    </w:p>
    <w:bookmarkEnd w:id="11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 (подпись)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Проверено ___________________________________________________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Заместитель руководителя по учебной работе 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Примечание: годовой учет учебного времени педагогов ведет учебная часть в часах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и (или) кредитах на основании данных форм.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9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473" w:id="114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работы педагога-наставника с молодым специалистом</w:t>
      </w:r>
      <w:r>
        <w:br/>
      </w:r>
      <w:r>
        <w:rPr>
          <w:rFonts w:ascii="Times New Roman"/>
          <w:b/>
          <w:i w:val="false"/>
          <w:color w:val="000000"/>
        </w:rPr>
        <w:t>на ___________ учебный год</w:t>
      </w:r>
    </w:p>
    <w:bookmarkEnd w:id="1146"/>
    <w:bookmarkStart w:name="z474" w:id="114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 молодом специалисте</w:t>
      </w:r>
    </w:p>
    <w:bookmarkEnd w:id="11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9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10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488" w:id="114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10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Приложение 11 к приказу 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06" w:id="114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49"/>
    <w:bookmarkStart w:name="z507" w:id="115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Протокол родительского собрания для организаций 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 xml:space="preserve">№_____ </w:t>
      </w:r>
    </w:p>
    <w:bookmarkEnd w:id="1150"/>
    <w:bookmarkStart w:name="z510" w:id="11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11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115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12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13" w:id="115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                                       Министерство образования и науки Республики Казахстан</w:t>
      </w:r>
    </w:p>
    <w:bookmarkEnd w:id="1152"/>
    <w:bookmarkStart w:name="z515" w:id="115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                        Личное дело обучающегося для организаций 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 xml:space="preserve">                                                               № ________</w:t>
      </w:r>
    </w:p>
    <w:bookmarkEnd w:id="1153"/>
    <w:bookmarkStart w:name="z521" w:id="11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12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115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13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24" w:id="115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55"/>
    <w:bookmarkStart w:name="z525" w:id="115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Табель успеваемости обучающегося 1-4 классов для организаций среднего образования</w:t>
      </w:r>
    </w:p>
    <w:bookmarkEnd w:id="11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13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14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33" w:id="115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57"/>
    <w:bookmarkStart w:name="z534" w:id="115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Табель успеваемости обучающегося 5-11 (12) классов для организаций среднего образования</w:t>
      </w:r>
    </w:p>
    <w:bookmarkEnd w:id="11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14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15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44" w:id="115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15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16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49" w:id="116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развития школы для организаций 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16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Приложение 17 к приказу 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59" w:id="116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План внутришкольного контроля</w:t>
      </w:r>
      <w:r>
        <w:br/>
      </w:r>
      <w:r>
        <w:rPr>
          <w:rFonts w:ascii="Times New Roman"/>
          <w:b/>
          <w:i w:val="false"/>
          <w:color w:val="000000"/>
        </w:rPr>
        <w:t>на ________ учебный год</w:t>
      </w:r>
    </w:p>
    <w:bookmarkEnd w:id="11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17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18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70" w:id="116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Книга регистрации приказов для организаций среднего образования</w:t>
      </w:r>
    </w:p>
    <w:bookmarkEnd w:id="11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18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19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76" w:id="116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63"/>
    <w:bookmarkStart w:name="z577" w:id="116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протоколов педагогического совета для организаций среднего образования</w:t>
      </w:r>
    </w:p>
    <w:bookmarkEnd w:id="11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19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20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87" w:id="116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Книга учета личного состава педагогов для организаций среднего образования</w:t>
      </w:r>
    </w:p>
    <w:bookmarkEnd w:id="11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20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Приложение 21 к приказу 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93" w:id="116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Алфавитная книга записи обучающихся для организаций среднего образования</w:t>
      </w:r>
    </w:p>
    <w:bookmarkEnd w:id="11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Приложение21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22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599" w:id="116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Книга учета выбывших обучающихся для организаций среднего образования</w:t>
      </w:r>
    </w:p>
    <w:bookmarkEnd w:id="11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22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23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03" w:id="116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Книга учета прибывших обучающихся для организаций среднего образования</w:t>
      </w:r>
    </w:p>
    <w:bookmarkEnd w:id="11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23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24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12" w:id="116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24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25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Форма</w:t>
            </w:r>
          </w:p>
        </w:tc>
      </w:tr>
    </w:tbl>
    <w:bookmarkStart w:name="z618" w:id="117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  <w:r>
        <w:br/>
      </w:r>
      <w:r>
        <w:rPr>
          <w:rFonts w:ascii="Times New Roman"/>
          <w:b/>
          <w:i w:val="false"/>
          <w:color w:val="000000"/>
        </w:rPr>
        <w:t>Рабочий учебный план для организаций 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>на _______ учебный год</w:t>
      </w:r>
    </w:p>
    <w:bookmarkEnd w:id="11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25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26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21" w:id="117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об учебной нагрузке педагогов (тарификации) для организаций среднего образования</w:t>
      </w:r>
    </w:p>
    <w:bookmarkEnd w:id="11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26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27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32" w:id="117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  <w:r>
        <w:br/>
      </w:r>
      <w:r>
        <w:rPr>
          <w:rFonts w:ascii="Times New Roman"/>
          <w:b/>
          <w:i w:val="false"/>
          <w:color w:val="000000"/>
        </w:rPr>
        <w:t>Протокол заседания научно-методического совета для организаций 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>№__ от "__" _______ 20__ года</w:t>
      </w:r>
    </w:p>
    <w:bookmarkEnd w:id="11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27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28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38" w:id="117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73"/>
    <w:bookmarkStart w:name="z639" w:id="117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пропущенных и замещенных уроков для организаций среднего образования</w:t>
      </w:r>
    </w:p>
    <w:bookmarkEnd w:id="11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28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29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49" w:id="117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75"/>
    <w:bookmarkStart w:name="z650" w:id="117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учета табелей успеваемости обучающихся для организаций среднего образования</w:t>
      </w:r>
    </w:p>
    <w:bookmarkEnd w:id="11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29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Приложение 30 к приказу 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57" w:id="117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77"/>
    <w:bookmarkStart w:name="z658" w:id="117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учета и выдачи аттестатов об окончании основной средней школы для организаций среднего образования</w:t>
      </w:r>
    </w:p>
    <w:bookmarkEnd w:id="11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30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31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687" w:id="117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79"/>
    <w:bookmarkStart w:name="z688" w:id="118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учета и выдачи аттестатов об общем среднем образовании для организаций среднего образования</w:t>
      </w:r>
    </w:p>
    <w:bookmarkEnd w:id="11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31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Приложение 32 к приказу 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20" w:id="118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81"/>
    <w:bookmarkStart w:name="z721" w:id="118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учета выдачи похвальных листов и похвальных грамот для организаций среднего образования</w:t>
      </w:r>
    </w:p>
    <w:bookmarkEnd w:id="11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32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Приложение 33 к приказу 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30" w:id="118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33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34 к приказу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Заместитель директора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 учебной работе 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(Ф.И.О.(при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"____" _____________ 20_ г</w:t>
            </w:r>
          </w:p>
        </w:tc>
      </w:tr>
    </w:tbl>
    <w:bookmarkStart w:name="z742" w:id="118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Календарно-тематический план педагога для организаций технического</w:t>
      </w:r>
      <w:r>
        <w:br/>
      </w:r>
      <w:r>
        <w:rPr>
          <w:rFonts w:ascii="Times New Roman"/>
          <w:b/>
          <w:i w:val="false"/>
          <w:color w:val="000000"/>
        </w:rPr>
        <w:t>и профессионального, послесреднего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>______________ учебный год</w:t>
      </w:r>
    </w:p>
    <w:bookmarkEnd w:id="11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34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35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51" w:id="118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85"/>
    <w:bookmarkStart w:name="z752" w:id="118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Поурочный план педагога для организаций технического и профессионального, послесреднего образования</w:t>
      </w:r>
    </w:p>
    <w:bookmarkEnd w:id="11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35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36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768" w:id="118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87"/>
    <w:bookmarkStart w:name="z769" w:id="118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теоретического обучения для организаций технического и профессионального, послесреднего образования</w:t>
      </w:r>
    </w:p>
    <w:bookmarkEnd w:id="11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36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Приложение 37 к приказу 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09" w:id="118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89"/>
    <w:bookmarkStart w:name="z810" w:id="119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индивидуальных занятий для организаций технического и профессионального, послесреднего образования</w:t>
      </w:r>
    </w:p>
    <w:bookmarkEnd w:id="11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37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38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31" w:id="119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91"/>
    <w:bookmarkStart w:name="z832" w:id="119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Журнал учета производственного обучения (для организаций технического и профессионального, послесреднего образования)</w:t>
      </w:r>
    </w:p>
    <w:bookmarkEnd w:id="11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38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39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87" w:id="119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 xml:space="preserve">                           (наименование организации образования)</w:t>
      </w:r>
    </w:p>
    <w:bookmarkEnd w:id="11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39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40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899" w:id="119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40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41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05" w:id="119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 xml:space="preserve">                             (наименование организации образования)</w:t>
      </w:r>
    </w:p>
    <w:bookmarkEnd w:id="11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41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42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20" w:id="119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Титульный лист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 xml:space="preserve">                             (наименование организации образования)</w:t>
      </w:r>
    </w:p>
    <w:bookmarkEnd w:id="11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42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43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27" w:id="119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Сведения об учебной нагрузке педагогов (тарификации) организаций технического</w:t>
      </w:r>
      <w:r>
        <w:br/>
      </w:r>
      <w:r>
        <w:rPr>
          <w:rFonts w:ascii="Times New Roman"/>
          <w:b/>
          <w:i w:val="false"/>
          <w:color w:val="000000"/>
        </w:rPr>
        <w:t>и профессионального, послесреднего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>на ___________ учебный год</w:t>
      </w:r>
    </w:p>
    <w:bookmarkEnd w:id="11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43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44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30" w:id="119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1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44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45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940" w:id="119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199"/>
    <w:bookmarkStart w:name="z941" w:id="120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Книжка успеваемости обучающегося для организаций технического и профессионального, послесреднего образования</w:t>
      </w:r>
    </w:p>
    <w:bookmarkEnd w:id="12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45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46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35" w:id="120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201"/>
    <w:bookmarkStart w:name="z1036" w:id="120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выдачи дипломов для организаций технического и профессионального, послесреднего образования</w:t>
      </w:r>
    </w:p>
    <w:bookmarkEnd w:id="12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46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47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42" w:id="120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</w:p>
    <w:bookmarkEnd w:id="1203"/>
    <w:bookmarkStart w:name="z1043" w:id="120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Книга выдачи дубликатов дипломов для организаций технического и профессионального, послесреднего образования</w:t>
      </w:r>
    </w:p>
    <w:bookmarkEnd w:id="12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47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48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48" w:id="120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Книга выдачи академической справки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образования)</w:t>
      </w:r>
    </w:p>
    <w:bookmarkEnd w:id="12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48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49 к приказу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1053" w:id="120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Министерство образования и науки Республики Казахстан</w:t>
      </w:r>
      <w:r>
        <w:br/>
      </w:r>
      <w:r>
        <w:rPr>
          <w:rFonts w:ascii="Times New Roman"/>
          <w:b/>
          <w:i w:val="false"/>
          <w:color w:val="000000"/>
        </w:rPr>
        <w:t>Поименная книга обучающихся для организаций технического и профессионального, послесреднего образования</w:t>
      </w:r>
      <w:r>
        <w:br/>
      </w:r>
      <w:r>
        <w:rPr>
          <w:rFonts w:ascii="Times New Roman"/>
          <w:b/>
          <w:i w:val="false"/>
          <w:color w:val="000000"/>
        </w:rPr>
        <w:t>_________________________________________________________________________</w:t>
      </w:r>
      <w:r>
        <w:br/>
      </w:r>
      <w:r>
        <w:rPr>
          <w:rFonts w:ascii="Times New Roman"/>
          <w:b/>
          <w:i w:val="false"/>
          <w:color w:val="000000"/>
        </w:rPr>
        <w:t>(наименование организации технического и профессионального, послесреднего</w:t>
      </w:r>
      <w:r>
        <w:br/>
      </w:r>
      <w:r>
        <w:rPr>
          <w:rFonts w:ascii="Times New Roman"/>
          <w:b/>
          <w:i w:val="false"/>
          <w:color w:val="000000"/>
        </w:rPr>
        <w:t>образования) _________________________________________________________</w:t>
      </w:r>
    </w:p>
    <w:bookmarkEnd w:id="12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49 исключено приказом Министра образования и науки РК от 16.09.2021 </w:t>
      </w:r>
      <w:r>
        <w:rPr>
          <w:rFonts w:ascii="Times New Roman"/>
          <w:b w:val="false"/>
          <w:i w:val="false"/>
          <w:color w:val="ff0000"/>
          <w:sz w:val="28"/>
        </w:rPr>
        <w:t>№ 472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				</w:t>
      </w:r>
    </w:p>
    <w:p>
      <w:pPr>
        <w:pStyle w:val="disclaimer"/>
      </w:pPr>
      <w:r>
        <w:rPr>
          <w:rFonts w:ascii="Times New Roman"/>
          <w:b w:val="false"/>
          <w:i w:val="false"/>
          <w:color w:val="000000"/>
        </w:rPr>
        <w:t>
					© 2012. РГП на ПХВ «Институт законодательства и правовой информации Республики Казахстан»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Times New Roman" w:hAnsi="Times New Roman"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Times New Roman" w:hAnsi="Times New Roman"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Times New Roman" w:hAnsi="Times New Roman" w:eastAsia="Times New Roman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Times New Roman" w:hAnsi="Times New Roman" w:eastAsia="Times New Roman" w:cs="Times New Roman"/>
    </w:rPr>
  </w:style>
  <w:style w:type="character" w:styleId="DefaultParagraphFont" w:default="true">
    <w:name w:val="Default Paragraph Font"/>
    <w:uiPriority w:val="1"/>
    <w:semiHidden/>
    <w:unhideWhenUsed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hAnsi="Times New Roman" w:eastAsia="Times New Roman" w:cs="Times New Roman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Times New Roman" w:hAnsi="Times New Roman" w:eastAsia="Times New Roman" w:cs="Times New Roman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Times New Roman" w:hAnsi="Times New Roman" w:eastAsia="Times New Roman" w:cs="Times New Roman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Times New Roman" w:hAnsi="Times New Roman" w:eastAsia="Times New Roman" w:cs="Times New Roman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Times New Roman" w:hAnsi="Times New Roman" w:eastAsia="Times New Roman" w:cs="Times New Roman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Times New Roman" w:hAnsi="Times New Roman" w:eastAsia="Times New Roman" w:cs="Times New Roman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Times New Roman" w:hAnsi="Times New Roman" w:eastAsia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Times New Roman" w:hAnsi="Times New Roman" w:eastAsia="Times New Roman" w:cs="Times New Roman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Times New Roman" w:hAnsi="Times New Roman" w:eastAsia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Times New Roman" w:hAnsi="Times New Roman" w:eastAsia="Times New Roman" w:cs="Times New Roman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Times New Roman" w:hAnsi="Times New Roman" w:eastAsia="Times New Roman" w:cs="Times New Roman"/>
    </w:rPr>
  </w:style>
  <w:style w:type="character" w:styleId="Emphasis">
    <w:name w:val="Emphasis"/>
    <w:basedOn w:val="DefaultParagraphFont"/>
    <w:uiPriority w:val="20"/>
    <w:qFormat/>
    <w:rsid w:val="00D1197D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Pr>
      <w:rFonts w:ascii="Times New Roman" w:hAnsi="Times New Roman" w:eastAsia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hAnsi="Times New Roman" w:eastAsia="Times New Roman" w:cs="Times New Roman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Times New Roman" w:hAnsi="Times New Roman" w:eastAsia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Times New Roman" w:hAnsi="Times New Roman" w:eastAsia="Times New Roman" w:cs="Times New Roman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Relationship Target="media/document_image_rId4.jpeg" Type="http://schemas.openxmlformats.org/officeDocument/2006/relationships/image" Id="rId4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